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5940"/>
      </w:tblGrid>
      <w:tr w:rsidR="00F77759" w:rsidRPr="0039089C" w14:paraId="461F4C66" w14:textId="77777777" w:rsidTr="0039089C">
        <w:tc>
          <w:tcPr>
            <w:tcW w:w="4788" w:type="dxa"/>
            <w:shd w:val="clear" w:color="auto" w:fill="auto"/>
          </w:tcPr>
          <w:p w14:paraId="0512C401" w14:textId="77777777" w:rsidR="0039089C" w:rsidRPr="0039089C" w:rsidRDefault="00000000" w:rsidP="0039089C">
            <w:pPr>
              <w:ind w:left="25"/>
              <w:jc w:val="center"/>
              <w:rPr>
                <w:rFonts w:ascii="Times New Roman" w:hAnsi="Times New Roman" w:cs="Times New Roman"/>
                <w:b/>
                <w:color w:val="000000"/>
                <w:sz w:val="24"/>
              </w:rPr>
            </w:pPr>
            <w:r w:rsidRPr="0039089C">
              <w:rPr>
                <w:rFonts w:ascii="Times New Roman" w:hAnsi="Times New Roman" w:cs="Times New Roman"/>
                <w:b/>
                <w:color w:val="000000"/>
                <w:sz w:val="24"/>
              </w:rPr>
              <w:t>SỞ</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GD&amp;ĐT</w:t>
            </w:r>
            <w:r w:rsidR="0039089C" w:rsidRPr="0039089C">
              <w:rPr>
                <w:rFonts w:ascii="Times New Roman" w:hAnsi="Times New Roman" w:cs="Times New Roman"/>
                <w:b/>
                <w:color w:val="000000"/>
                <w:sz w:val="24"/>
              </w:rPr>
              <w:t>.</w:t>
            </w:r>
            <w:r w:rsidRPr="0039089C">
              <w:rPr>
                <w:rFonts w:ascii="Times New Roman" w:hAnsi="Times New Roman" w:cs="Times New Roman"/>
                <w:b/>
                <w:color w:val="000000"/>
                <w:sz w:val="24"/>
              </w:rPr>
              <w:t>.........</w:t>
            </w:r>
            <w:r w:rsidR="0039089C" w:rsidRPr="0039089C">
              <w:rPr>
                <w:rFonts w:ascii="Times New Roman" w:hAnsi="Times New Roman" w:cs="Times New Roman"/>
                <w:b/>
                <w:color w:val="000000"/>
                <w:sz w:val="24"/>
              </w:rPr>
              <w:t xml:space="preserve"> </w:t>
            </w:r>
          </w:p>
          <w:p w14:paraId="4029F044" w14:textId="08963242" w:rsidR="00F77759" w:rsidRPr="0039089C" w:rsidRDefault="00000000" w:rsidP="0039089C">
            <w:pPr>
              <w:ind w:left="25"/>
              <w:jc w:val="center"/>
              <w:rPr>
                <w:rFonts w:ascii="Times New Roman" w:hAnsi="Times New Roman" w:cs="Times New Roman"/>
                <w:color w:val="000000"/>
                <w:sz w:val="24"/>
              </w:rPr>
            </w:pPr>
            <w:r w:rsidRPr="0039089C">
              <w:rPr>
                <w:rFonts w:ascii="Times New Roman" w:hAnsi="Times New Roman" w:cs="Times New Roman"/>
                <w:b/>
                <w:color w:val="000000"/>
                <w:sz w:val="24"/>
              </w:rPr>
              <w:t>TRƯỜNG</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THPT</w:t>
            </w:r>
            <w:r w:rsidR="0039089C" w:rsidRPr="0039089C">
              <w:rPr>
                <w:rFonts w:ascii="Times New Roman" w:hAnsi="Times New Roman" w:cs="Times New Roman"/>
                <w:b/>
                <w:color w:val="000000"/>
                <w:sz w:val="24"/>
              </w:rPr>
              <w:t>.</w:t>
            </w:r>
            <w:r w:rsidRPr="0039089C">
              <w:rPr>
                <w:rFonts w:ascii="Times New Roman" w:hAnsi="Times New Roman" w:cs="Times New Roman"/>
                <w:b/>
                <w:color w:val="000000"/>
                <w:sz w:val="24"/>
              </w:rPr>
              <w:t>.........</w:t>
            </w:r>
            <w:r w:rsidR="0039089C" w:rsidRPr="0039089C">
              <w:rPr>
                <w:rFonts w:ascii="Times New Roman" w:hAnsi="Times New Roman" w:cs="Times New Roman"/>
                <w:b/>
                <w:color w:val="000000"/>
                <w:sz w:val="24"/>
              </w:rPr>
              <w:t xml:space="preserve">  </w:t>
            </w:r>
          </w:p>
        </w:tc>
        <w:tc>
          <w:tcPr>
            <w:tcW w:w="5940" w:type="dxa"/>
            <w:shd w:val="clear" w:color="auto" w:fill="auto"/>
          </w:tcPr>
          <w:p w14:paraId="0977E097" w14:textId="77777777" w:rsidR="0039089C" w:rsidRDefault="00000000" w:rsidP="0039089C">
            <w:pPr>
              <w:ind w:left="25"/>
              <w:jc w:val="center"/>
              <w:rPr>
                <w:rFonts w:ascii="Times New Roman" w:hAnsi="Times New Roman" w:cs="Times New Roman"/>
                <w:b/>
                <w:color w:val="000000"/>
                <w:sz w:val="24"/>
              </w:rPr>
            </w:pPr>
            <w:r w:rsidRPr="0039089C">
              <w:rPr>
                <w:rFonts w:ascii="Times New Roman" w:hAnsi="Times New Roman" w:cs="Times New Roman"/>
                <w:b/>
                <w:color w:val="000000"/>
                <w:sz w:val="24"/>
              </w:rPr>
              <w:t>ĐỀ</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ÔN</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TẬP</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GIỮA</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KỲ</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II</w:t>
            </w:r>
            <w:r w:rsidR="0039089C" w:rsidRPr="0039089C">
              <w:rPr>
                <w:rFonts w:ascii="Times New Roman" w:hAnsi="Times New Roman" w:cs="Times New Roman"/>
                <w:b/>
                <w:color w:val="000000"/>
                <w:sz w:val="24"/>
              </w:rPr>
              <w:t xml:space="preserve"> </w:t>
            </w:r>
          </w:p>
          <w:p w14:paraId="7A5684F2" w14:textId="0C1E8242" w:rsidR="0039089C" w:rsidRPr="0039089C" w:rsidRDefault="00000000" w:rsidP="0039089C">
            <w:pPr>
              <w:ind w:left="25"/>
              <w:jc w:val="center"/>
              <w:rPr>
                <w:rFonts w:ascii="Times New Roman" w:hAnsi="Times New Roman" w:cs="Times New Roman"/>
                <w:b/>
                <w:color w:val="000000"/>
                <w:sz w:val="24"/>
              </w:rPr>
            </w:pPr>
            <w:r w:rsidRPr="0039089C">
              <w:rPr>
                <w:rFonts w:ascii="Times New Roman" w:hAnsi="Times New Roman" w:cs="Times New Roman"/>
                <w:b/>
                <w:color w:val="000000"/>
                <w:sz w:val="24"/>
              </w:rPr>
              <w:t>Môn</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học:</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TOÁN</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12</w:t>
            </w:r>
            <w:r w:rsidR="0039089C" w:rsidRPr="0039089C">
              <w:rPr>
                <w:rFonts w:ascii="Times New Roman" w:hAnsi="Times New Roman" w:cs="Times New Roman"/>
                <w:b/>
                <w:color w:val="000000"/>
                <w:sz w:val="24"/>
              </w:rPr>
              <w:t xml:space="preserve"> </w:t>
            </w:r>
          </w:p>
          <w:p w14:paraId="31DBB1D4" w14:textId="77777777" w:rsidR="0039089C" w:rsidRPr="0039089C" w:rsidRDefault="00000000" w:rsidP="0039089C">
            <w:pPr>
              <w:ind w:left="25"/>
              <w:jc w:val="center"/>
              <w:rPr>
                <w:rFonts w:ascii="Times New Roman" w:hAnsi="Times New Roman" w:cs="Times New Roman"/>
                <w:b/>
                <w:color w:val="000000"/>
                <w:sz w:val="24"/>
              </w:rPr>
            </w:pPr>
            <w:r w:rsidRPr="0039089C">
              <w:rPr>
                <w:rFonts w:ascii="Times New Roman" w:hAnsi="Times New Roman" w:cs="Times New Roman"/>
                <w:b/>
                <w:color w:val="000000"/>
                <w:sz w:val="24"/>
              </w:rPr>
              <w:t>Thời</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gian</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làm</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bài:</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phút</w:t>
            </w:r>
            <w:r w:rsidR="0039089C" w:rsidRPr="0039089C">
              <w:rPr>
                <w:rFonts w:ascii="Times New Roman" w:hAnsi="Times New Roman" w:cs="Times New Roman"/>
                <w:b/>
                <w:color w:val="000000"/>
                <w:sz w:val="24"/>
              </w:rPr>
              <w:t xml:space="preserve"> </w:t>
            </w:r>
          </w:p>
          <w:p w14:paraId="23F3415D" w14:textId="64372036" w:rsidR="00F77759" w:rsidRPr="0039089C" w:rsidRDefault="00000000" w:rsidP="0039089C">
            <w:pPr>
              <w:ind w:left="25"/>
              <w:jc w:val="center"/>
              <w:rPr>
                <w:rFonts w:ascii="Times New Roman" w:hAnsi="Times New Roman" w:cs="Times New Roman"/>
                <w:color w:val="000000"/>
                <w:sz w:val="24"/>
              </w:rPr>
            </w:pPr>
            <w:r w:rsidRPr="0039089C">
              <w:rPr>
                <w:rFonts w:ascii="Times New Roman" w:hAnsi="Times New Roman" w:cs="Times New Roman"/>
                <w:b/>
                <w:color w:val="000000"/>
                <w:sz w:val="24"/>
              </w:rPr>
              <w:t>Mã</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đề:</w:t>
            </w:r>
            <w:r w:rsidR="0039089C" w:rsidRPr="0039089C">
              <w:rPr>
                <w:rFonts w:ascii="Times New Roman" w:hAnsi="Times New Roman" w:cs="Times New Roman"/>
                <w:b/>
                <w:color w:val="000000"/>
                <w:sz w:val="24"/>
              </w:rPr>
              <w:t xml:space="preserve"> </w:t>
            </w:r>
            <w:r w:rsidRPr="0039089C">
              <w:rPr>
                <w:rFonts w:ascii="Times New Roman" w:hAnsi="Times New Roman" w:cs="Times New Roman"/>
                <w:b/>
                <w:color w:val="000000"/>
                <w:sz w:val="24"/>
              </w:rPr>
              <w:t>925</w:t>
            </w:r>
          </w:p>
        </w:tc>
      </w:tr>
    </w:tbl>
    <w:p w14:paraId="151671BF" w14:textId="197A3F0C" w:rsidR="0039089C" w:rsidRPr="0039089C" w:rsidRDefault="0039089C"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00"/>
          <w:sz w:val="24"/>
        </w:rPr>
        <w:t>PHẦN I. Câu trắc nghiệm nhiều phương án lựa chọn.</w:t>
      </w:r>
    </w:p>
    <w:p w14:paraId="0E8A435E" w14:textId="77777777" w:rsidR="0039089C" w:rsidRP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1.</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Tìm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nguyên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hàm</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6"/>
          <w:sz w:val="24"/>
        </w:rPr>
        <w:object w:dxaOrig="1880" w:dyaOrig="440" w14:anchorId="47D7F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4.15pt;height:22.15pt" o:ole="">
            <v:imagedata r:id="rId6" o:title=""/>
          </v:shape>
          <o:OLEObject Type="Embed" ProgID="Equation.DSMT4" ShapeID="_x0000_i1026" DrawAspect="Content" ObjectID="_1801842832" r:id="rId7"/>
        </w:object>
      </w:r>
      <w:r w:rsidRPr="0039089C">
        <w:rPr>
          <w:rFonts w:ascii="Times New Roman" w:hAnsi="Times New Roman" w:cs="Times New Roman"/>
          <w:color w:val="000000"/>
          <w:sz w:val="24"/>
        </w:rPr>
        <w:t>.</w:t>
      </w:r>
    </w:p>
    <w:p w14:paraId="13D5EAF1" w14:textId="77777777"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FF"/>
          <w:sz w:val="24"/>
        </w:rPr>
        <w:tab/>
        <w:t>A.</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24"/>
          <w:sz w:val="24"/>
        </w:rPr>
        <w:object w:dxaOrig="1840" w:dyaOrig="660" w14:anchorId="4FD7C081">
          <v:shape id="_x0000_i1029" type="#_x0000_t75" style="width:91.9pt;height:33pt" o:ole="">
            <v:imagedata r:id="rId8" o:title=""/>
          </v:shape>
          <o:OLEObject Type="Embed" ProgID="Equation.DSMT4" ShapeID="_x0000_i1029" DrawAspect="Content" ObjectID="_1801842833" r:id="rId9"/>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B.</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6"/>
          <w:sz w:val="24"/>
        </w:rPr>
        <w:object w:dxaOrig="1800" w:dyaOrig="320" w14:anchorId="0B4166F9">
          <v:shape id="_x0000_i1032" type="#_x0000_t75" style="width:90pt;height:16.15pt" o:ole="">
            <v:imagedata r:id="rId10" o:title=""/>
          </v:shape>
          <o:OLEObject Type="Embed" ProgID="Equation.DSMT4" ShapeID="_x0000_i1032" DrawAspect="Content" ObjectID="_1801842834" r:id="rId11"/>
        </w:object>
      </w:r>
      <w:r w:rsidR="00000000" w:rsidRPr="0039089C">
        <w:rPr>
          <w:rFonts w:ascii="Times New Roman" w:hAnsi="Times New Roman" w:cs="Times New Roman"/>
          <w:color w:val="000000"/>
          <w:sz w:val="24"/>
        </w:rPr>
        <w:t>.</w:t>
      </w:r>
    </w:p>
    <w:p w14:paraId="6FADA728" w14:textId="77777777"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C.</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24"/>
          <w:sz w:val="24"/>
        </w:rPr>
        <w:object w:dxaOrig="2000" w:dyaOrig="660" w14:anchorId="257AC840">
          <v:shape id="_x0000_i1035" type="#_x0000_t75" style="width:100.15pt;height:33pt" o:ole="">
            <v:imagedata r:id="rId12" o:title=""/>
          </v:shape>
          <o:OLEObject Type="Embed" ProgID="Equation.DSMT4" ShapeID="_x0000_i1035" DrawAspect="Content" ObjectID="_1801842835" r:id="rId13"/>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FF0000"/>
          <w:sz w:val="24"/>
        </w:rPr>
        <w:tab/>
        <w:t>D</w:t>
      </w:r>
      <w:r w:rsidRPr="0039089C">
        <w:rPr>
          <w:rFonts w:ascii="Times New Roman" w:hAnsi="Times New Roman" w:cs="Times New Roman"/>
          <w:b/>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24"/>
          <w:sz w:val="24"/>
        </w:rPr>
        <w:object w:dxaOrig="2040" w:dyaOrig="660" w14:anchorId="58A7BB84">
          <v:shape id="_x0000_i1038" type="#_x0000_t75" style="width:102pt;height:33pt" o:ole="">
            <v:imagedata r:id="rId14" o:title=""/>
          </v:shape>
          <o:OLEObject Type="Embed" ProgID="Equation.DSMT4" ShapeID="_x0000_i1038" DrawAspect="Content" ObjectID="_1801842836" r:id="rId15"/>
        </w:object>
      </w:r>
      <w:r w:rsidR="00000000" w:rsidRPr="0039089C">
        <w:rPr>
          <w:rFonts w:ascii="Times New Roman" w:hAnsi="Times New Roman" w:cs="Times New Roman"/>
          <w:color w:val="000000"/>
          <w:sz w:val="24"/>
        </w:rPr>
        <w:t>.</w:t>
      </w:r>
    </w:p>
    <w:p w14:paraId="35AB2C38" w14:textId="5BD75A3C" w:rsidR="0039089C" w:rsidRP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2.</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Tìm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nguyên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hàm</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6"/>
          <w:sz w:val="24"/>
        </w:rPr>
        <w:object w:dxaOrig="1200" w:dyaOrig="440" w14:anchorId="7884B4E9">
          <v:shape id="_x0000_i1041" type="#_x0000_t75" style="width:60pt;height:22.15pt" o:ole="">
            <v:imagedata r:id="rId16" o:title=""/>
          </v:shape>
          <o:OLEObject Type="Embed" ProgID="Equation.DSMT4" ShapeID="_x0000_i1041" DrawAspect="Content" ObjectID="_1801842837" r:id="rId17"/>
        </w:object>
      </w:r>
      <w:r w:rsidRPr="0039089C">
        <w:rPr>
          <w:rFonts w:ascii="Times New Roman" w:hAnsi="Times New Roman" w:cs="Times New Roman"/>
          <w:color w:val="000000"/>
          <w:sz w:val="24"/>
        </w:rPr>
        <w:t>.</w:t>
      </w:r>
    </w:p>
    <w:p w14:paraId="3F216626" w14:textId="394E8920"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FF"/>
          <w:sz w:val="24"/>
        </w:rPr>
        <w:tab/>
        <w:t>A.</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6"/>
          <w:sz w:val="24"/>
        </w:rPr>
        <w:object w:dxaOrig="900" w:dyaOrig="279" w14:anchorId="2D08BFC4">
          <v:shape id="_x0000_i1044" type="#_x0000_t75" style="width:45pt;height:13.9pt" o:ole="">
            <v:imagedata r:id="rId18" o:title=""/>
          </v:shape>
          <o:OLEObject Type="Embed" ProgID="Equation.DSMT4" ShapeID="_x0000_i1044" DrawAspect="Content" ObjectID="_1801842838" r:id="rId19"/>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FF0000"/>
          <w:sz w:val="24"/>
        </w:rPr>
        <w:tab/>
        <w:t>B</w:t>
      </w:r>
      <w:r w:rsidRPr="0039089C">
        <w:rPr>
          <w:rFonts w:ascii="Times New Roman" w:hAnsi="Times New Roman" w:cs="Times New Roman"/>
          <w:b/>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6"/>
          <w:sz w:val="24"/>
        </w:rPr>
        <w:object w:dxaOrig="1180" w:dyaOrig="279" w14:anchorId="594E466E">
          <v:shape id="_x0000_i1047" type="#_x0000_t75" style="width:58.9pt;height:13.9pt" o:ole="">
            <v:imagedata r:id="rId20" o:title=""/>
          </v:shape>
          <o:OLEObject Type="Embed" ProgID="Equation.DSMT4" ShapeID="_x0000_i1047" DrawAspect="Content" ObjectID="_1801842839" r:id="rId21"/>
        </w:object>
      </w:r>
      <w:r w:rsidR="00000000" w:rsidRPr="0039089C">
        <w:rPr>
          <w:rFonts w:ascii="Times New Roman" w:hAnsi="Times New Roman" w:cs="Times New Roman"/>
          <w:color w:val="000000"/>
          <w:sz w:val="24"/>
        </w:rPr>
        <w:t>.</w:t>
      </w:r>
      <w:r>
        <w:rPr>
          <w:rFonts w:ascii="Times New Roman" w:hAnsi="Times New Roman" w:cs="Times New Roman"/>
          <w:color w:val="000000"/>
          <w:sz w:val="24"/>
        </w:rPr>
        <w:tab/>
      </w:r>
      <w:r w:rsidRPr="0039089C">
        <w:rPr>
          <w:rFonts w:ascii="Times New Roman" w:hAnsi="Times New Roman" w:cs="Times New Roman"/>
          <w:b/>
          <w:color w:val="0000FF"/>
          <w:sz w:val="24"/>
        </w:rPr>
        <w:t>C.</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6"/>
          <w:sz w:val="24"/>
        </w:rPr>
        <w:object w:dxaOrig="1040" w:dyaOrig="279" w14:anchorId="18190A27">
          <v:shape id="_x0000_i1050" type="#_x0000_t75" style="width:52.15pt;height:13.9pt" o:ole="">
            <v:imagedata r:id="rId22" o:title=""/>
          </v:shape>
          <o:OLEObject Type="Embed" ProgID="Equation.DSMT4" ShapeID="_x0000_i1050" DrawAspect="Content" ObjectID="_1801842840" r:id="rId23"/>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D.</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6"/>
          <w:sz w:val="24"/>
        </w:rPr>
        <w:object w:dxaOrig="1060" w:dyaOrig="279" w14:anchorId="431B6CAF">
          <v:shape id="_x0000_i1053" type="#_x0000_t75" style="width:52.9pt;height:13.9pt" o:ole="">
            <v:imagedata r:id="rId24" o:title=""/>
          </v:shape>
          <o:OLEObject Type="Embed" ProgID="Equation.DSMT4" ShapeID="_x0000_i1053" DrawAspect="Content" ObjectID="_1801842841" r:id="rId25"/>
        </w:object>
      </w:r>
      <w:r w:rsidR="00000000" w:rsidRPr="0039089C">
        <w:rPr>
          <w:rFonts w:ascii="Times New Roman" w:hAnsi="Times New Roman" w:cs="Times New Roman"/>
          <w:color w:val="000000"/>
          <w:sz w:val="24"/>
        </w:rPr>
        <w:t>.</w:t>
      </w:r>
    </w:p>
    <w:p w14:paraId="3DBCA2DB" w14:textId="73F2A7EF" w:rsidR="0039089C" w:rsidRP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3.</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Tìm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nguyên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hàm</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6"/>
          <w:sz w:val="24"/>
        </w:rPr>
        <w:object w:dxaOrig="859" w:dyaOrig="440" w14:anchorId="4EE44104">
          <v:shape id="_x0000_i1057" type="#_x0000_t75" style="width:43.15pt;height:22.15pt" o:ole="">
            <v:imagedata r:id="rId26" o:title=""/>
          </v:shape>
          <o:OLEObject Type="Embed" ProgID="Equation.DSMT4" ShapeID="_x0000_i1057" DrawAspect="Content" ObjectID="_1801842842" r:id="rId27"/>
        </w:object>
      </w:r>
      <w:r w:rsidRPr="0039089C">
        <w:rPr>
          <w:rFonts w:ascii="Times New Roman" w:hAnsi="Times New Roman" w:cs="Times New Roman"/>
          <w:color w:val="000000"/>
          <w:sz w:val="24"/>
        </w:rPr>
        <w:t>.</w:t>
      </w:r>
    </w:p>
    <w:p w14:paraId="039B312C" w14:textId="77777777"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FF"/>
          <w:sz w:val="24"/>
        </w:rPr>
        <w:tab/>
        <w:t>A.</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6"/>
          <w:sz w:val="24"/>
        </w:rPr>
        <w:object w:dxaOrig="999" w:dyaOrig="320" w14:anchorId="7814B7E3">
          <v:shape id="_x0000_i1060" type="#_x0000_t75" style="width:49.9pt;height:16.15pt" o:ole="">
            <v:imagedata r:id="rId28" o:title=""/>
          </v:shape>
          <o:OLEObject Type="Embed" ProgID="Equation.DSMT4" ShapeID="_x0000_i1060" DrawAspect="Content" ObjectID="_1801842843" r:id="rId29"/>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FF0000"/>
          <w:sz w:val="24"/>
        </w:rPr>
        <w:tab/>
        <w:t>B</w:t>
      </w:r>
      <w:r w:rsidRPr="0039089C">
        <w:rPr>
          <w:rFonts w:ascii="Times New Roman" w:hAnsi="Times New Roman" w:cs="Times New Roman"/>
          <w:b/>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24"/>
          <w:sz w:val="24"/>
        </w:rPr>
        <w:object w:dxaOrig="1080" w:dyaOrig="620" w14:anchorId="615522F9">
          <v:shape id="_x0000_i1064" type="#_x0000_t75" style="width:54pt;height:31.15pt" o:ole="">
            <v:imagedata r:id="rId30" o:title=""/>
          </v:shape>
          <o:OLEObject Type="Embed" ProgID="Equation.DSMT4" ShapeID="_x0000_i1064" DrawAspect="Content" ObjectID="_1801842844" r:id="rId31"/>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C.</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1420" w:dyaOrig="360" w14:anchorId="3833E9AB">
          <v:shape id="_x0000_i1067" type="#_x0000_t75" style="width:70.9pt;height:18pt" o:ole="">
            <v:imagedata r:id="rId32" o:title=""/>
          </v:shape>
          <o:OLEObject Type="Embed" ProgID="Equation.DSMT4" ShapeID="_x0000_i1067" DrawAspect="Content" ObjectID="_1801842845" r:id="rId33"/>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D.</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6"/>
          <w:sz w:val="24"/>
        </w:rPr>
        <w:object w:dxaOrig="880" w:dyaOrig="320" w14:anchorId="0829493B">
          <v:shape id="_x0000_i1070" type="#_x0000_t75" style="width:43.9pt;height:16.15pt" o:ole="">
            <v:imagedata r:id="rId34" o:title=""/>
          </v:shape>
          <o:OLEObject Type="Embed" ProgID="Equation.DSMT4" ShapeID="_x0000_i1070" DrawAspect="Content" ObjectID="_1801842846" r:id="rId35"/>
        </w:object>
      </w:r>
      <w:r w:rsidR="00000000" w:rsidRPr="0039089C">
        <w:rPr>
          <w:rFonts w:ascii="Times New Roman" w:hAnsi="Times New Roman" w:cs="Times New Roman"/>
          <w:color w:val="000000"/>
          <w:sz w:val="24"/>
        </w:rPr>
        <w:t>.</w:t>
      </w:r>
    </w:p>
    <w:p w14:paraId="43CDC99C" w14:textId="77777777" w:rsid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4.</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Biết</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540" w:dyaOrig="320" w14:anchorId="6C178855">
          <v:shape id="_x0000_i1073" type="#_x0000_t75" style="width:27pt;height:16.15pt" o:ole="">
            <v:imagedata r:id="rId36" o:title=""/>
          </v:shape>
          <o:OLEObject Type="Embed" ProgID="Equation.DSMT4" ShapeID="_x0000_i1073" DrawAspect="Content" ObjectID="_1801842847" r:id="rId37"/>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là</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một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nguyên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hàm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của</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540" w:dyaOrig="320" w14:anchorId="584EB881">
          <v:shape id="_x0000_i1076" type="#_x0000_t75" style="width:27pt;height:16.15pt" o:ole="">
            <v:imagedata r:id="rId38" o:title=""/>
          </v:shape>
          <o:OLEObject Type="Embed" ProgID="Equation.DSMT4" ShapeID="_x0000_i1076" DrawAspect="Content" ObjectID="_1801842848" r:id="rId39"/>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thỏa</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mãn</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2060" w:dyaOrig="320" w14:anchorId="2E50EEC7">
          <v:shape id="_x0000_i1079" type="#_x0000_t75" style="width:103.15pt;height:16.15pt" o:ole="">
            <v:imagedata r:id="rId40" o:title=""/>
          </v:shape>
          <o:OLEObject Type="Embed" ProgID="Equation.DSMT4" ShapeID="_x0000_i1079" DrawAspect="Content" ObjectID="_1801842849" r:id="rId41"/>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Tính</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32"/>
          <w:sz w:val="24"/>
        </w:rPr>
        <w:object w:dxaOrig="920" w:dyaOrig="760" w14:anchorId="3ECE4451">
          <v:shape id="_x0000_i1082" type="#_x0000_t75" style="width:46.15pt;height:37.9pt" o:ole="">
            <v:imagedata r:id="rId42" o:title=""/>
          </v:shape>
          <o:OLEObject Type="Embed" ProgID="Equation.DSMT4" ShapeID="_x0000_i1082" DrawAspect="Content" ObjectID="_1801842850" r:id="rId43"/>
        </w:object>
      </w:r>
      <w:r w:rsidRPr="0039089C">
        <w:rPr>
          <w:rFonts w:ascii="Times New Roman" w:hAnsi="Times New Roman" w:cs="Times New Roman"/>
          <w:color w:val="000000"/>
          <w:sz w:val="24"/>
        </w:rPr>
        <w:t>.</w:t>
      </w:r>
    </w:p>
    <w:p w14:paraId="79DA4AE1" w14:textId="77777777"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FF"/>
          <w:sz w:val="24"/>
        </w:rPr>
        <w:tab/>
        <w:t>A.</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6"/>
          <w:sz w:val="24"/>
        </w:rPr>
        <w:object w:dxaOrig="320" w:dyaOrig="279" w14:anchorId="427CB35F">
          <v:shape id="_x0000_i1085" type="#_x0000_t75" style="width:16.15pt;height:13.9pt" o:ole="">
            <v:imagedata r:id="rId44" o:title=""/>
          </v:shape>
          <o:OLEObject Type="Embed" ProgID="Equation.DSMT4" ShapeID="_x0000_i1085" DrawAspect="Content" ObjectID="_1801842851" r:id="rId45"/>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FF0000"/>
          <w:sz w:val="24"/>
        </w:rPr>
        <w:tab/>
        <w:t>B</w:t>
      </w:r>
      <w:r w:rsidRPr="0039089C">
        <w:rPr>
          <w:rFonts w:ascii="Times New Roman" w:hAnsi="Times New Roman" w:cs="Times New Roman"/>
          <w:b/>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6"/>
          <w:sz w:val="24"/>
        </w:rPr>
        <w:object w:dxaOrig="180" w:dyaOrig="279" w14:anchorId="25C233E2">
          <v:shape id="_x0000_i1088" type="#_x0000_t75" style="width:9pt;height:13.9pt" o:ole="">
            <v:imagedata r:id="rId46" o:title=""/>
          </v:shape>
          <o:OLEObject Type="Embed" ProgID="Equation.DSMT4" ShapeID="_x0000_i1088" DrawAspect="Content" ObjectID="_1801842852" r:id="rId47"/>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C.</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6"/>
          <w:sz w:val="24"/>
        </w:rPr>
        <w:object w:dxaOrig="279" w:dyaOrig="279" w14:anchorId="2E84EC8E">
          <v:shape id="_x0000_i1091" type="#_x0000_t75" style="width:13.9pt;height:13.9pt" o:ole="">
            <v:imagedata r:id="rId48" o:title=""/>
          </v:shape>
          <o:OLEObject Type="Embed" ProgID="Equation.DSMT4" ShapeID="_x0000_i1091" DrawAspect="Content" ObjectID="_1801842853" r:id="rId49"/>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D.</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6"/>
          <w:sz w:val="24"/>
        </w:rPr>
        <w:object w:dxaOrig="320" w:dyaOrig="279" w14:anchorId="4064A392">
          <v:shape id="_x0000_i1094" type="#_x0000_t75" style="width:16.15pt;height:13.9pt" o:ole="">
            <v:imagedata r:id="rId50" o:title=""/>
          </v:shape>
          <o:OLEObject Type="Embed" ProgID="Equation.DSMT4" ShapeID="_x0000_i1094" DrawAspect="Content" ObjectID="_1801842854" r:id="rId51"/>
        </w:object>
      </w:r>
      <w:r w:rsidR="00000000" w:rsidRPr="0039089C">
        <w:rPr>
          <w:rFonts w:ascii="Times New Roman" w:hAnsi="Times New Roman" w:cs="Times New Roman"/>
          <w:color w:val="000000"/>
          <w:sz w:val="24"/>
        </w:rPr>
        <w:t>.</w:t>
      </w:r>
    </w:p>
    <w:p w14:paraId="4C9F2B67" w14:textId="48BC461B" w:rsidR="0039089C" w:rsidRP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5.</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tích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phân</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32"/>
          <w:sz w:val="24"/>
        </w:rPr>
        <w:object w:dxaOrig="620" w:dyaOrig="760" w14:anchorId="6795DB25">
          <v:shape id="_x0000_i1097" type="#_x0000_t75" style="width:31.15pt;height:37.9pt" o:ole="">
            <v:imagedata r:id="rId52" o:title=""/>
          </v:shape>
          <o:OLEObject Type="Embed" ProgID="Equation.DSMT4" ShapeID="_x0000_i1097" DrawAspect="Content" ObjectID="_1801842855" r:id="rId53"/>
        </w:object>
      </w:r>
      <w:r w:rsidRPr="0039089C">
        <w:rPr>
          <w:rFonts w:ascii="Times New Roman" w:hAnsi="Times New Roman" w:cs="Times New Roman"/>
          <w:color w:val="000000"/>
          <w:sz w:val="24"/>
        </w:rPr>
        <w:t>.</w:t>
      </w:r>
    </w:p>
    <w:p w14:paraId="72AD6313" w14:textId="77777777"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FF"/>
          <w:sz w:val="24"/>
        </w:rPr>
        <w:tab/>
        <w:t>A.</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24"/>
          <w:sz w:val="24"/>
        </w:rPr>
        <w:object w:dxaOrig="600" w:dyaOrig="620" w14:anchorId="1EB8F2D9">
          <v:shape id="_x0000_i1100" type="#_x0000_t75" style="width:30pt;height:31.15pt" o:ole="">
            <v:imagedata r:id="rId54" o:title=""/>
          </v:shape>
          <o:OLEObject Type="Embed" ProgID="Equation.DSMT4" ShapeID="_x0000_i1100" DrawAspect="Content" ObjectID="_1801842856" r:id="rId55"/>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B.</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24"/>
          <w:sz w:val="24"/>
        </w:rPr>
        <w:object w:dxaOrig="639" w:dyaOrig="620" w14:anchorId="534A43CF">
          <v:shape id="_x0000_i1103" type="#_x0000_t75" style="width:31.9pt;height:31.15pt" o:ole="">
            <v:imagedata r:id="rId56" o:title=""/>
          </v:shape>
          <o:OLEObject Type="Embed" ProgID="Equation.DSMT4" ShapeID="_x0000_i1103" DrawAspect="Content" ObjectID="_1801842857" r:id="rId57"/>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C.</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24"/>
          <w:sz w:val="24"/>
        </w:rPr>
        <w:object w:dxaOrig="639" w:dyaOrig="620" w14:anchorId="188CA381">
          <v:shape id="_x0000_i1106" type="#_x0000_t75" style="width:31.9pt;height:31.15pt" o:ole="">
            <v:imagedata r:id="rId58" o:title=""/>
          </v:shape>
          <o:OLEObject Type="Embed" ProgID="Equation.DSMT4" ShapeID="_x0000_i1106" DrawAspect="Content" ObjectID="_1801842858" r:id="rId59"/>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FF0000"/>
          <w:sz w:val="24"/>
        </w:rPr>
        <w:tab/>
        <w:t>D</w:t>
      </w:r>
      <w:r w:rsidRPr="0039089C">
        <w:rPr>
          <w:rFonts w:ascii="Times New Roman" w:hAnsi="Times New Roman" w:cs="Times New Roman"/>
          <w:b/>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24"/>
          <w:sz w:val="24"/>
        </w:rPr>
        <w:object w:dxaOrig="600" w:dyaOrig="620" w14:anchorId="1DF06BB3">
          <v:shape id="_x0000_i1109" type="#_x0000_t75" style="width:30pt;height:31.15pt" o:ole="">
            <v:imagedata r:id="rId60" o:title=""/>
          </v:shape>
          <o:OLEObject Type="Embed" ProgID="Equation.DSMT4" ShapeID="_x0000_i1109" DrawAspect="Content" ObjectID="_1801842859" r:id="rId61"/>
        </w:object>
      </w:r>
      <w:r w:rsidR="00000000" w:rsidRPr="0039089C">
        <w:rPr>
          <w:rFonts w:ascii="Times New Roman" w:hAnsi="Times New Roman" w:cs="Times New Roman"/>
          <w:color w:val="000000"/>
          <w:sz w:val="24"/>
        </w:rPr>
        <w:t>.</w:t>
      </w:r>
    </w:p>
    <w:p w14:paraId="778E8F04" w14:textId="4677881C" w:rsidR="0039089C" w:rsidRP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6.</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tích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phân</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48"/>
          <w:sz w:val="24"/>
        </w:rPr>
        <w:object w:dxaOrig="1300" w:dyaOrig="1080" w14:anchorId="62EFB338">
          <v:shape id="_x0000_i1112" type="#_x0000_t75" style="width:64.9pt;height:54pt" o:ole="">
            <v:imagedata r:id="rId62" o:title=""/>
          </v:shape>
          <o:OLEObject Type="Embed" ProgID="Equation.DSMT4" ShapeID="_x0000_i1112" DrawAspect="Content" ObjectID="_1801842860" r:id="rId63"/>
        </w:object>
      </w:r>
      <w:r w:rsidRPr="0039089C">
        <w:rPr>
          <w:rFonts w:ascii="Times New Roman" w:hAnsi="Times New Roman" w:cs="Times New Roman"/>
          <w:color w:val="000000"/>
          <w:sz w:val="24"/>
        </w:rPr>
        <w:t>.</w:t>
      </w:r>
    </w:p>
    <w:p w14:paraId="31BE5EF1" w14:textId="77777777"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FF"/>
          <w:sz w:val="24"/>
        </w:rPr>
        <w:tab/>
        <w:t>A.</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24"/>
          <w:sz w:val="24"/>
        </w:rPr>
        <w:object w:dxaOrig="1500" w:dyaOrig="680" w14:anchorId="180C8984">
          <v:shape id="_x0000_i1125" type="#_x0000_t75" style="width:75pt;height:34.15pt" o:ole="">
            <v:imagedata r:id="rId64" o:title=""/>
          </v:shape>
          <o:OLEObject Type="Embed" ProgID="Equation.DSMT4" ShapeID="_x0000_i1125" DrawAspect="Content" ObjectID="_1801842861" r:id="rId65"/>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FF0000"/>
          <w:sz w:val="24"/>
        </w:rPr>
        <w:tab/>
        <w:t>B</w:t>
      </w:r>
      <w:r w:rsidRPr="0039089C">
        <w:rPr>
          <w:rFonts w:ascii="Times New Roman" w:hAnsi="Times New Roman" w:cs="Times New Roman"/>
          <w:b/>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24"/>
          <w:sz w:val="24"/>
        </w:rPr>
        <w:object w:dxaOrig="400" w:dyaOrig="620" w14:anchorId="1E112695">
          <v:shape id="_x0000_i1128" type="#_x0000_t75" style="width:19.9pt;height:31.15pt" o:ole="">
            <v:imagedata r:id="rId66" o:title=""/>
          </v:shape>
          <o:OLEObject Type="Embed" ProgID="Equation.DSMT4" ShapeID="_x0000_i1128" DrawAspect="Content" ObjectID="_1801842862" r:id="rId67"/>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C.</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24"/>
          <w:sz w:val="24"/>
        </w:rPr>
        <w:object w:dxaOrig="960" w:dyaOrig="680" w14:anchorId="0B48E8C0">
          <v:shape id="_x0000_i1131" type="#_x0000_t75" style="width:48pt;height:34.15pt" o:ole="">
            <v:imagedata r:id="rId68" o:title=""/>
          </v:shape>
          <o:OLEObject Type="Embed" ProgID="Equation.DSMT4" ShapeID="_x0000_i1131" DrawAspect="Content" ObjectID="_1801842863" r:id="rId69"/>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D.</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24"/>
          <w:sz w:val="24"/>
        </w:rPr>
        <w:object w:dxaOrig="859" w:dyaOrig="620" w14:anchorId="35A478A7">
          <v:shape id="_x0000_i1134" type="#_x0000_t75" style="width:43.15pt;height:31.15pt" o:ole="">
            <v:imagedata r:id="rId70" o:title=""/>
          </v:shape>
          <o:OLEObject Type="Embed" ProgID="Equation.DSMT4" ShapeID="_x0000_i1134" DrawAspect="Content" ObjectID="_1801842864" r:id="rId71"/>
        </w:object>
      </w:r>
      <w:r w:rsidR="00000000" w:rsidRPr="0039089C">
        <w:rPr>
          <w:rFonts w:ascii="Times New Roman" w:hAnsi="Times New Roman" w:cs="Times New Roman"/>
          <w:color w:val="000000"/>
          <w:sz w:val="24"/>
        </w:rPr>
        <w:t>.</w:t>
      </w:r>
    </w:p>
    <w:p w14:paraId="797F2441" w14:textId="77777777" w:rsid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7.</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Gọi</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6"/>
          <w:sz w:val="24"/>
        </w:rPr>
        <w:object w:dxaOrig="220" w:dyaOrig="279" w14:anchorId="57CFE593">
          <v:shape id="_x0000_i1137" type="#_x0000_t75" style="width:10.9pt;height:13.9pt" o:ole="">
            <v:imagedata r:id="rId72" o:title=""/>
          </v:shape>
          <o:OLEObject Type="Embed" ProgID="Equation.DSMT4" ShapeID="_x0000_i1137" DrawAspect="Content" ObjectID="_1801842865" r:id="rId73"/>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là</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diện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tích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của</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hình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phẳng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giới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hạn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bởi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các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đường</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2900" w:dyaOrig="320" w14:anchorId="3CCD7F1B">
          <v:shape id="_x0000_i1140" type="#_x0000_t75" style="width:145.15pt;height:16.15pt" o:ole="">
            <v:imagedata r:id="rId74" o:title=""/>
          </v:shape>
          <o:OLEObject Type="Embed" ProgID="Equation.DSMT4" ShapeID="_x0000_i1140" DrawAspect="Content" ObjectID="_1801842866" r:id="rId75"/>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Khẳng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định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nào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sau</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đây</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đúng?</w:t>
      </w:r>
    </w:p>
    <w:p w14:paraId="11C0B18B" w14:textId="6F4D09D5"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FF"/>
          <w:sz w:val="24"/>
        </w:rPr>
        <w:tab/>
        <w:t>A.</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30"/>
          <w:sz w:val="24"/>
        </w:rPr>
        <w:object w:dxaOrig="2580" w:dyaOrig="740" w14:anchorId="4C90D28F">
          <v:shape id="_x0000_i1143" type="#_x0000_t75" style="width:129pt;height:37.15pt" o:ole="">
            <v:imagedata r:id="rId76" o:title=""/>
          </v:shape>
          <o:OLEObject Type="Embed" ProgID="Equation.DSMT4" ShapeID="_x0000_i1143" DrawAspect="Content" ObjectID="_1801842867" r:id="rId77"/>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B.</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30"/>
          <w:sz w:val="24"/>
        </w:rPr>
        <w:object w:dxaOrig="2220" w:dyaOrig="740" w14:anchorId="26AC62A9">
          <v:shape id="_x0000_i1146" type="#_x0000_t75" style="width:111pt;height:37.15pt" o:ole="">
            <v:imagedata r:id="rId78" o:title=""/>
          </v:shape>
          <o:OLEObject Type="Embed" ProgID="Equation.DSMT4" ShapeID="_x0000_i1146" DrawAspect="Content" ObjectID="_1801842868" r:id="rId79"/>
        </w:object>
      </w:r>
      <w:r w:rsidR="00000000" w:rsidRPr="0039089C">
        <w:rPr>
          <w:rFonts w:ascii="Times New Roman" w:hAnsi="Times New Roman" w:cs="Times New Roman"/>
          <w:color w:val="000000"/>
          <w:sz w:val="24"/>
        </w:rPr>
        <w:t>.</w:t>
      </w:r>
    </w:p>
    <w:p w14:paraId="6D7FF7BA" w14:textId="77777777"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color w:val="000000"/>
          <w:sz w:val="24"/>
        </w:rPr>
        <w:t xml:space="preserve">  </w:t>
      </w:r>
      <w:r w:rsidRPr="0039089C">
        <w:rPr>
          <w:rFonts w:ascii="Times New Roman" w:hAnsi="Times New Roman" w:cs="Times New Roman"/>
          <w:b/>
          <w:color w:val="FF0000"/>
          <w:sz w:val="24"/>
        </w:rPr>
        <w:tab/>
        <w:t>C</w:t>
      </w:r>
      <w:r w:rsidRPr="0039089C">
        <w:rPr>
          <w:rFonts w:ascii="Times New Roman" w:hAnsi="Times New Roman" w:cs="Times New Roman"/>
          <w:b/>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30"/>
          <w:sz w:val="24"/>
        </w:rPr>
        <w:object w:dxaOrig="2020" w:dyaOrig="740" w14:anchorId="79DCBF79">
          <v:shape id="_x0000_i1149" type="#_x0000_t75" style="width:100.9pt;height:37.15pt" o:ole="">
            <v:imagedata r:id="rId80" o:title=""/>
          </v:shape>
          <o:OLEObject Type="Embed" ProgID="Equation.DSMT4" ShapeID="_x0000_i1149" DrawAspect="Content" ObjectID="_1801842869" r:id="rId81"/>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D.</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30"/>
          <w:sz w:val="24"/>
        </w:rPr>
        <w:object w:dxaOrig="2060" w:dyaOrig="740" w14:anchorId="4C944FB2">
          <v:shape id="_x0000_i1152" type="#_x0000_t75" style="width:103.15pt;height:37.15pt" o:ole="">
            <v:imagedata r:id="rId82" o:title=""/>
          </v:shape>
          <o:OLEObject Type="Embed" ProgID="Equation.DSMT4" ShapeID="_x0000_i1152" DrawAspect="Content" ObjectID="_1801842870" r:id="rId83"/>
        </w:object>
      </w:r>
      <w:r w:rsidR="00000000" w:rsidRPr="0039089C">
        <w:rPr>
          <w:rFonts w:ascii="Times New Roman" w:hAnsi="Times New Roman" w:cs="Times New Roman"/>
          <w:color w:val="000000"/>
          <w:sz w:val="24"/>
        </w:rPr>
        <w:t>.</w:t>
      </w:r>
    </w:p>
    <w:p w14:paraId="43B56956" w14:textId="77777777" w:rsid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8.</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hàm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số</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920" w:dyaOrig="320" w14:anchorId="666F4790">
          <v:shape id="_x0000_i1155" type="#_x0000_t75" style="width:46.15pt;height:16.15pt" o:ole="">
            <v:imagedata r:id="rId84" o:title=""/>
          </v:shape>
          <o:OLEObject Type="Embed" ProgID="Equation.DSMT4" ShapeID="_x0000_i1155" DrawAspect="Content" ObjectID="_1801842871" r:id="rId85"/>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có</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đồ</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thị</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như</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hình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vẽ.</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Gọi</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6"/>
          <w:sz w:val="24"/>
        </w:rPr>
        <w:object w:dxaOrig="220" w:dyaOrig="279" w14:anchorId="66DCCCC5">
          <v:shape id="_x0000_i1158" type="#_x0000_t75" style="width:10.9pt;height:13.9pt" o:ole="">
            <v:imagedata r:id="rId86" o:title=""/>
          </v:shape>
          <o:OLEObject Type="Embed" ProgID="Equation.DSMT4" ShapeID="_x0000_i1158" DrawAspect="Content" ObjectID="_1801842872" r:id="rId87"/>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là</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diện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tích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hình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phẳng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giới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hạn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bởi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đồ</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thị</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hàm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số</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920" w:dyaOrig="320" w14:anchorId="0D7CA63A">
          <v:shape id="_x0000_i1161" type="#_x0000_t75" style="width:46.15pt;height:16.15pt" o:ole="">
            <v:imagedata r:id="rId88" o:title=""/>
          </v:shape>
          <o:OLEObject Type="Embed" ProgID="Equation.DSMT4" ShapeID="_x0000_i1161" DrawAspect="Content" ObjectID="_1801842873" r:id="rId89"/>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và</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trục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hoành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(phần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gạch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chéo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trong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hình).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Khẳng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định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nào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sau</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đây</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đúng.</w:t>
      </w:r>
    </w:p>
    <w:p w14:paraId="3685991E" w14:textId="77777777" w:rsidR="0039089C" w:rsidRDefault="00000000" w:rsidP="0039089C">
      <w:pPr>
        <w:spacing w:after="0" w:line="240" w:lineRule="auto"/>
        <w:ind w:left="25"/>
        <w:jc w:val="center"/>
        <w:rPr>
          <w:rFonts w:ascii="Times New Roman" w:hAnsi="Times New Roman" w:cs="Times New Roman"/>
          <w:color w:val="000000"/>
          <w:sz w:val="24"/>
        </w:rPr>
      </w:pPr>
      <w:r w:rsidRPr="0039089C">
        <w:rPr>
          <w:rFonts w:ascii="Times New Roman" w:hAnsi="Times New Roman" w:cs="Times New Roman"/>
          <w:noProof/>
          <w:color w:val="000000"/>
          <w:sz w:val="24"/>
        </w:rPr>
        <w:drawing>
          <wp:inline distT="0" distB="0" distL="0" distR="0" wp14:anchorId="7B28820D" wp14:editId="5C123551">
            <wp:extent cx="27432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2-28.PNG"/>
                    <pic:cNvPicPr/>
                  </pic:nvPicPr>
                  <pic:blipFill>
                    <a:blip r:embed="rId90"/>
                    <a:stretch>
                      <a:fillRect/>
                    </a:stretch>
                  </pic:blipFill>
                  <pic:spPr>
                    <a:xfrm>
                      <a:off x="0" y="0"/>
                      <a:ext cx="2743200" cy="1828800"/>
                    </a:xfrm>
                    <a:prstGeom prst="rect">
                      <a:avLst/>
                    </a:prstGeom>
                  </pic:spPr>
                </pic:pic>
              </a:graphicData>
            </a:graphic>
          </wp:inline>
        </w:drawing>
      </w:r>
    </w:p>
    <w:p w14:paraId="0FBB23A7" w14:textId="2196F018" w:rsidR="00F77759" w:rsidRPr="0039089C" w:rsidRDefault="00F77759" w:rsidP="0039089C">
      <w:pPr>
        <w:spacing w:after="0" w:line="240" w:lineRule="auto"/>
        <w:ind w:left="25"/>
        <w:rPr>
          <w:rFonts w:ascii="Times New Roman" w:hAnsi="Times New Roman" w:cs="Times New Roman"/>
          <w:color w:val="000000"/>
          <w:sz w:val="24"/>
        </w:rPr>
      </w:pPr>
    </w:p>
    <w:p w14:paraId="7733ACC0" w14:textId="77777777"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b/>
          <w:color w:val="FF0000"/>
          <w:sz w:val="24"/>
        </w:rPr>
        <w:tab/>
        <w:t>A</w:t>
      </w:r>
      <w:r w:rsidRPr="0039089C">
        <w:rPr>
          <w:rFonts w:ascii="Times New Roman" w:hAnsi="Times New Roman" w:cs="Times New Roman"/>
          <w:b/>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32"/>
          <w:sz w:val="24"/>
        </w:rPr>
        <w:object w:dxaOrig="2520" w:dyaOrig="760" w14:anchorId="19B68A19">
          <v:shape id="_x0000_i1164" type="#_x0000_t75" style="width:126pt;height:37.9pt" o:ole="">
            <v:imagedata r:id="rId91" o:title=""/>
          </v:shape>
          <o:OLEObject Type="Embed" ProgID="Equation.DSMT4" ShapeID="_x0000_i1164" DrawAspect="Content" ObjectID="_1801842874" r:id="rId92"/>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B.</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30"/>
          <w:sz w:val="24"/>
        </w:rPr>
        <w:object w:dxaOrig="1340" w:dyaOrig="740" w14:anchorId="1BF1004F">
          <v:shape id="_x0000_i1167" type="#_x0000_t75" style="width:67.15pt;height:37.15pt" o:ole="">
            <v:imagedata r:id="rId93" o:title=""/>
          </v:shape>
          <o:OLEObject Type="Embed" ProgID="Equation.DSMT4" ShapeID="_x0000_i1167" DrawAspect="Content" ObjectID="_1801842875" r:id="rId94"/>
        </w:object>
      </w:r>
      <w:r w:rsidR="00000000" w:rsidRPr="0039089C">
        <w:rPr>
          <w:rFonts w:ascii="Times New Roman" w:hAnsi="Times New Roman" w:cs="Times New Roman"/>
          <w:color w:val="000000"/>
          <w:sz w:val="24"/>
        </w:rPr>
        <w:t>.</w:t>
      </w:r>
    </w:p>
    <w:p w14:paraId="3BEB1941" w14:textId="77777777"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FF"/>
          <w:sz w:val="24"/>
        </w:rPr>
        <w:lastRenderedPageBreak/>
        <w:tab/>
        <w:t>C.</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32"/>
          <w:sz w:val="24"/>
        </w:rPr>
        <w:object w:dxaOrig="2380" w:dyaOrig="760" w14:anchorId="1B1A8266">
          <v:shape id="_x0000_i1170" type="#_x0000_t75" style="width:118.9pt;height:37.9pt" o:ole="">
            <v:imagedata r:id="rId95" o:title=""/>
          </v:shape>
          <o:OLEObject Type="Embed" ProgID="Equation.DSMT4" ShapeID="_x0000_i1170" DrawAspect="Content" ObjectID="_1801842876" r:id="rId96"/>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D.</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32"/>
          <w:sz w:val="24"/>
        </w:rPr>
        <w:object w:dxaOrig="2380" w:dyaOrig="760" w14:anchorId="16CBD4E9">
          <v:shape id="_x0000_i1173" type="#_x0000_t75" style="width:118.9pt;height:37.9pt" o:ole="">
            <v:imagedata r:id="rId97" o:title=""/>
          </v:shape>
          <o:OLEObject Type="Embed" ProgID="Equation.DSMT4" ShapeID="_x0000_i1173" DrawAspect="Content" ObjectID="_1801842877" r:id="rId98"/>
        </w:object>
      </w:r>
      <w:r w:rsidR="00000000" w:rsidRPr="0039089C">
        <w:rPr>
          <w:rFonts w:ascii="Times New Roman" w:hAnsi="Times New Roman" w:cs="Times New Roman"/>
          <w:color w:val="000000"/>
          <w:sz w:val="24"/>
        </w:rPr>
        <w:t>.</w:t>
      </w:r>
    </w:p>
    <w:p w14:paraId="349B028B" w14:textId="147732F8" w:rsidR="0039089C" w:rsidRP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9.</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hình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phẳng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giới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hạn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bởi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đồ</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thị</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hàm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số</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1320" w:dyaOrig="380" w14:anchorId="30F3BB66">
          <v:shape id="_x0000_i1176" type="#_x0000_t75" style="width:66pt;height:19.15pt" o:ole="">
            <v:imagedata r:id="rId99" o:title=""/>
          </v:shape>
          <o:OLEObject Type="Embed" ProgID="Equation.DSMT4" ShapeID="_x0000_i1176" DrawAspect="Content" ObjectID="_1801842878" r:id="rId100"/>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trục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hoành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và</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các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đường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thẳng</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1260" w:dyaOrig="320" w14:anchorId="0558959B">
          <v:shape id="_x0000_i1179" type="#_x0000_t75" style="width:63pt;height:16.15pt" o:ole="">
            <v:imagedata r:id="rId101" o:title=""/>
          </v:shape>
          <o:OLEObject Type="Embed" ProgID="Equation.DSMT4" ShapeID="_x0000_i1179" DrawAspect="Content" ObjectID="_1801842879" r:id="rId102"/>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thể</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tích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khối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tròn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xoay</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tạo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thành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khi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hình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phẳng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đó</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quay</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quanh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trục</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6"/>
          <w:sz w:val="24"/>
        </w:rPr>
        <w:object w:dxaOrig="380" w:dyaOrig="279" w14:anchorId="35B513EA">
          <v:shape id="_x0000_i1182" type="#_x0000_t75" style="width:19.15pt;height:13.9pt" o:ole="">
            <v:imagedata r:id="rId103" o:title=""/>
          </v:shape>
          <o:OLEObject Type="Embed" ProgID="Equation.DSMT4" ShapeID="_x0000_i1182" DrawAspect="Content" ObjectID="_1801842880" r:id="rId104"/>
        </w:object>
      </w:r>
    </w:p>
    <w:p w14:paraId="0ECBE6B5" w14:textId="77777777"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FF"/>
          <w:sz w:val="24"/>
        </w:rPr>
        <w:tab/>
        <w:t>A.</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6"/>
          <w:sz w:val="24"/>
        </w:rPr>
        <w:object w:dxaOrig="560" w:dyaOrig="279" w14:anchorId="5ECFBEAD">
          <v:shape id="_x0000_i1185" type="#_x0000_t75" style="width:28.15pt;height:13.9pt" o:ole="">
            <v:imagedata r:id="rId105" o:title=""/>
          </v:shape>
          <o:OLEObject Type="Embed" ProgID="Equation.DSMT4" ShapeID="_x0000_i1185" DrawAspect="Content" ObjectID="_1801842881" r:id="rId106"/>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B.</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6"/>
          <w:sz w:val="24"/>
        </w:rPr>
        <w:object w:dxaOrig="460" w:dyaOrig="279" w14:anchorId="7A7AAFA7">
          <v:shape id="_x0000_i1188" type="#_x0000_t75" style="width:22.9pt;height:13.9pt" o:ole="">
            <v:imagedata r:id="rId107" o:title=""/>
          </v:shape>
          <o:OLEObject Type="Embed" ProgID="Equation.DSMT4" ShapeID="_x0000_i1188" DrawAspect="Content" ObjectID="_1801842882" r:id="rId108"/>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FF0000"/>
          <w:sz w:val="24"/>
        </w:rPr>
        <w:tab/>
        <w:t>C</w:t>
      </w:r>
      <w:r w:rsidRPr="0039089C">
        <w:rPr>
          <w:rFonts w:ascii="Times New Roman" w:hAnsi="Times New Roman" w:cs="Times New Roman"/>
          <w:b/>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6"/>
          <w:sz w:val="24"/>
        </w:rPr>
        <w:object w:dxaOrig="480" w:dyaOrig="279" w14:anchorId="43274DF9">
          <v:shape id="_x0000_i1191" type="#_x0000_t75" style="width:24pt;height:13.9pt" o:ole="">
            <v:imagedata r:id="rId109" o:title=""/>
          </v:shape>
          <o:OLEObject Type="Embed" ProgID="Equation.DSMT4" ShapeID="_x0000_i1191" DrawAspect="Content" ObjectID="_1801842883" r:id="rId110"/>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D.</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4"/>
          <w:sz w:val="24"/>
        </w:rPr>
        <w:object w:dxaOrig="320" w:dyaOrig="260" w14:anchorId="24D70924">
          <v:shape id="_x0000_i1194" type="#_x0000_t75" style="width:16.15pt;height:13.15pt" o:ole="">
            <v:imagedata r:id="rId111" o:title=""/>
          </v:shape>
          <o:OLEObject Type="Embed" ProgID="Equation.DSMT4" ShapeID="_x0000_i1194" DrawAspect="Content" ObjectID="_1801842884" r:id="rId112"/>
        </w:object>
      </w:r>
      <w:r w:rsidR="00000000" w:rsidRPr="0039089C">
        <w:rPr>
          <w:rFonts w:ascii="Times New Roman" w:hAnsi="Times New Roman" w:cs="Times New Roman"/>
          <w:color w:val="000000"/>
          <w:sz w:val="24"/>
        </w:rPr>
        <w:t>.</w:t>
      </w:r>
    </w:p>
    <w:p w14:paraId="22C7C5FA" w14:textId="77777777" w:rsid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10.</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Trong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không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gian</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560" w:dyaOrig="320" w14:anchorId="51CE66BB">
          <v:shape id="_x0000_i1197" type="#_x0000_t75" style="width:28.15pt;height:16.15pt" o:ole="">
            <v:imagedata r:id="rId113" o:title=""/>
          </v:shape>
          <o:OLEObject Type="Embed" ProgID="Equation.DSMT4" ShapeID="_x0000_i1197" DrawAspect="Content" ObjectID="_1801842885" r:id="rId114"/>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mặt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phẳng</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400" w:dyaOrig="320" w14:anchorId="5DDE5144">
          <v:shape id="_x0000_i1200" type="#_x0000_t75" style="width:19.9pt;height:16.15pt" o:ole="">
            <v:imagedata r:id="rId115" o:title=""/>
          </v:shape>
          <o:OLEObject Type="Embed" ProgID="Equation.DSMT4" ShapeID="_x0000_i1200" DrawAspect="Content" ObjectID="_1801842886" r:id="rId116"/>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có</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phương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trình</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2120" w:dyaOrig="320" w14:anchorId="212A4368">
          <v:shape id="_x0000_i1203" type="#_x0000_t75" style="width:106.15pt;height:16.15pt" o:ole="">
            <v:imagedata r:id="rId117" o:title=""/>
          </v:shape>
          <o:OLEObject Type="Embed" ProgID="Equation.DSMT4" ShapeID="_x0000_i1203" DrawAspect="Content" ObjectID="_1801842887" r:id="rId118"/>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Mặt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phẳng</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400" w:dyaOrig="320" w14:anchorId="02F29E32">
          <v:shape id="_x0000_i1206" type="#_x0000_t75" style="width:19.9pt;height:16.15pt" o:ole="">
            <v:imagedata r:id="rId119" o:title=""/>
          </v:shape>
          <o:OLEObject Type="Embed" ProgID="Equation.DSMT4" ShapeID="_x0000_i1206" DrawAspect="Content" ObjectID="_1801842888" r:id="rId120"/>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nhận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vectơ</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nào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trong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các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vectơ</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sau</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làm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véctơ</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pháp</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tuyến.</w:t>
      </w:r>
    </w:p>
    <w:p w14:paraId="1ACDA3EE" w14:textId="77777777"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FF"/>
          <w:sz w:val="24"/>
        </w:rPr>
        <w:tab/>
        <w:t>A.</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2"/>
          <w:sz w:val="24"/>
        </w:rPr>
        <w:object w:dxaOrig="1600" w:dyaOrig="400" w14:anchorId="5BA6879E">
          <v:shape id="_x0000_i1209" type="#_x0000_t75" style="width:79.9pt;height:19.9pt" o:ole="">
            <v:imagedata r:id="rId121" o:title=""/>
          </v:shape>
          <o:OLEObject Type="Embed" ProgID="Equation.DSMT4" ShapeID="_x0000_i1209" DrawAspect="Content" ObjectID="_1801842889" r:id="rId122"/>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B.</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2"/>
          <w:sz w:val="24"/>
        </w:rPr>
        <w:object w:dxaOrig="1579" w:dyaOrig="400" w14:anchorId="1FE374F5">
          <v:shape id="_x0000_i1212" type="#_x0000_t75" style="width:79.15pt;height:19.9pt" o:ole="">
            <v:imagedata r:id="rId123" o:title=""/>
          </v:shape>
          <o:OLEObject Type="Embed" ProgID="Equation.DSMT4" ShapeID="_x0000_i1212" DrawAspect="Content" ObjectID="_1801842890" r:id="rId124"/>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C.</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2"/>
          <w:sz w:val="24"/>
        </w:rPr>
        <w:object w:dxaOrig="1579" w:dyaOrig="400" w14:anchorId="75AA7FB3">
          <v:shape id="_x0000_i1215" type="#_x0000_t75" style="width:79.15pt;height:19.9pt" o:ole="">
            <v:imagedata r:id="rId125" o:title=""/>
          </v:shape>
          <o:OLEObject Type="Embed" ProgID="Equation.DSMT4" ShapeID="_x0000_i1215" DrawAspect="Content" ObjectID="_1801842891" r:id="rId126"/>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FF0000"/>
          <w:sz w:val="24"/>
        </w:rPr>
        <w:tab/>
        <w:t>D</w:t>
      </w:r>
      <w:r w:rsidRPr="0039089C">
        <w:rPr>
          <w:rFonts w:ascii="Times New Roman" w:hAnsi="Times New Roman" w:cs="Times New Roman"/>
          <w:b/>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2"/>
          <w:sz w:val="24"/>
        </w:rPr>
        <w:object w:dxaOrig="1560" w:dyaOrig="400" w14:anchorId="5E3A96A0">
          <v:shape id="_x0000_i1218" type="#_x0000_t75" style="width:78pt;height:19.9pt" o:ole="">
            <v:imagedata r:id="rId127" o:title=""/>
          </v:shape>
          <o:OLEObject Type="Embed" ProgID="Equation.DSMT4" ShapeID="_x0000_i1218" DrawAspect="Content" ObjectID="_1801842892" r:id="rId128"/>
        </w:object>
      </w:r>
      <w:r w:rsidR="00000000" w:rsidRPr="0039089C">
        <w:rPr>
          <w:rFonts w:ascii="Times New Roman" w:hAnsi="Times New Roman" w:cs="Times New Roman"/>
          <w:color w:val="000000"/>
          <w:sz w:val="24"/>
        </w:rPr>
        <w:t>.</w:t>
      </w:r>
    </w:p>
    <w:p w14:paraId="30A38F89" w14:textId="3E4FE9EB" w:rsid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11.</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Trong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không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gian</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560" w:dyaOrig="320" w14:anchorId="559AE3FA">
          <v:shape id="_x0000_i1221" type="#_x0000_t75" style="width:28.15pt;height:16.15pt" o:ole="">
            <v:imagedata r:id="rId129" o:title=""/>
          </v:shape>
          <o:OLEObject Type="Embed" ProgID="Equation.DSMT4" ShapeID="_x0000_i1221" DrawAspect="Content" ObjectID="_1801842893" r:id="rId130"/>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viết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phương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trình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mặt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phẳng</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400" w:dyaOrig="320" w14:anchorId="2F2C7E81">
          <v:shape id="_x0000_i1224" type="#_x0000_t75" style="width:19.9pt;height:16.15pt" o:ole="">
            <v:imagedata r:id="rId131" o:title=""/>
          </v:shape>
          <o:OLEObject Type="Embed" ProgID="Equation.DSMT4" ShapeID="_x0000_i1224" DrawAspect="Content" ObjectID="_1801842894" r:id="rId132"/>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qua</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điểm</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1200" w:dyaOrig="320" w14:anchorId="0C6B47FC">
          <v:shape id="_x0000_i1227" type="#_x0000_t75" style="width:60pt;height:16.15pt" o:ole="">
            <v:imagedata r:id="rId133" o:title=""/>
          </v:shape>
          <o:OLEObject Type="Embed" ProgID="Equation.DSMT4" ShapeID="_x0000_i1227" DrawAspect="Content" ObjectID="_1801842895" r:id="rId134"/>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và</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nhận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vectơ</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1219" w:dyaOrig="320" w14:anchorId="42843D04">
          <v:shape id="_x0000_i1230" type="#_x0000_t75" style="width:61.15pt;height:16.15pt" o:ole="">
            <v:imagedata r:id="rId135" o:title=""/>
          </v:shape>
          <o:OLEObject Type="Embed" ProgID="Equation.DSMT4" ShapeID="_x0000_i1230" DrawAspect="Content" ObjectID="_1801842896" r:id="rId136"/>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làm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véctơ</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pháp</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tuyến.</w:t>
      </w:r>
    </w:p>
    <w:p w14:paraId="51B39F90" w14:textId="2901443D"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FF"/>
          <w:sz w:val="24"/>
        </w:rPr>
        <w:tab/>
        <w:t>A.</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1800" w:dyaOrig="320" w14:anchorId="63FF97B9">
          <v:shape id="_x0000_i1233" type="#_x0000_t75" style="width:90pt;height:16.15pt" o:ole="">
            <v:imagedata r:id="rId137" o:title=""/>
          </v:shape>
          <o:OLEObject Type="Embed" ProgID="Equation.DSMT4" ShapeID="_x0000_i1233" DrawAspect="Content" ObjectID="_1801842897" r:id="rId138"/>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FF0000"/>
          <w:sz w:val="24"/>
        </w:rPr>
        <w:tab/>
        <w:t>B</w:t>
      </w:r>
      <w:r w:rsidRPr="0039089C">
        <w:rPr>
          <w:rFonts w:ascii="Times New Roman" w:hAnsi="Times New Roman" w:cs="Times New Roman"/>
          <w:b/>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1820" w:dyaOrig="320" w14:anchorId="4F62C416">
          <v:shape id="_x0000_i1236" type="#_x0000_t75" style="width:91.15pt;height:16.15pt" o:ole="">
            <v:imagedata r:id="rId139" o:title=""/>
          </v:shape>
          <o:OLEObject Type="Embed" ProgID="Equation.DSMT4" ShapeID="_x0000_i1236" DrawAspect="Content" ObjectID="_1801842898" r:id="rId140"/>
        </w:object>
      </w:r>
      <w:r w:rsidR="00000000" w:rsidRPr="0039089C">
        <w:rPr>
          <w:rFonts w:ascii="Times New Roman" w:hAnsi="Times New Roman" w:cs="Times New Roman"/>
          <w:color w:val="000000"/>
          <w:sz w:val="24"/>
        </w:rPr>
        <w:t>.</w:t>
      </w:r>
    </w:p>
    <w:p w14:paraId="260B8DF4" w14:textId="77777777"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FF"/>
          <w:sz w:val="24"/>
        </w:rPr>
        <w:tab/>
        <w:t>C.</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1780" w:dyaOrig="320" w14:anchorId="2CCD8889">
          <v:shape id="_x0000_i1239" type="#_x0000_t75" style="width:88.9pt;height:16.15pt" o:ole="">
            <v:imagedata r:id="rId141" o:title=""/>
          </v:shape>
          <o:OLEObject Type="Embed" ProgID="Equation.DSMT4" ShapeID="_x0000_i1239" DrawAspect="Content" ObjectID="_1801842899" r:id="rId142"/>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D.</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2180" w:dyaOrig="320" w14:anchorId="1611F646">
          <v:shape id="_x0000_i1242" type="#_x0000_t75" style="width:109.15pt;height:16.15pt" o:ole="">
            <v:imagedata r:id="rId143" o:title=""/>
          </v:shape>
          <o:OLEObject Type="Embed" ProgID="Equation.DSMT4" ShapeID="_x0000_i1242" DrawAspect="Content" ObjectID="_1801842900" r:id="rId144"/>
        </w:object>
      </w:r>
      <w:r w:rsidR="00000000" w:rsidRPr="0039089C">
        <w:rPr>
          <w:rFonts w:ascii="Times New Roman" w:hAnsi="Times New Roman" w:cs="Times New Roman"/>
          <w:color w:val="000000"/>
          <w:sz w:val="24"/>
        </w:rPr>
        <w:t>.</w:t>
      </w:r>
    </w:p>
    <w:p w14:paraId="0993A2F7" w14:textId="5E16A6D8" w:rsid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12.</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Trong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không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gian</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560" w:dyaOrig="320" w14:anchorId="1D232849">
          <v:shape id="_x0000_i1245" type="#_x0000_t75" style="width:28.15pt;height:16.15pt" o:ole="">
            <v:imagedata r:id="rId145" o:title=""/>
          </v:shape>
          <o:OLEObject Type="Embed" ProgID="Equation.DSMT4" ShapeID="_x0000_i1245" DrawAspect="Content" ObjectID="_1801842901" r:id="rId146"/>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mặt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phẳng</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400" w:dyaOrig="320" w14:anchorId="6D99C6A1">
          <v:shape id="_x0000_i1248" type="#_x0000_t75" style="width:19.9pt;height:16.15pt" o:ole="">
            <v:imagedata r:id="rId147" o:title=""/>
          </v:shape>
          <o:OLEObject Type="Embed" ProgID="Equation.DSMT4" ShapeID="_x0000_i1248" DrawAspect="Content" ObjectID="_1801842902" r:id="rId148"/>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có</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phương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trình</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2140" w:dyaOrig="320" w14:anchorId="18E9C38A">
          <v:shape id="_x0000_i1251" type="#_x0000_t75" style="width:106.9pt;height:16.15pt" o:ole="">
            <v:imagedata r:id="rId149" o:title=""/>
          </v:shape>
          <o:OLEObject Type="Embed" ProgID="Equation.DSMT4" ShapeID="_x0000_i1251" DrawAspect="Content" ObjectID="_1801842903" r:id="rId150"/>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Điểm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nào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trong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các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điểm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sau</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thuộc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mặt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phẳng</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400" w:dyaOrig="320" w14:anchorId="1233B6D3">
          <v:shape id="_x0000_i1254" type="#_x0000_t75" style="width:19.9pt;height:16.15pt" o:ole="">
            <v:imagedata r:id="rId151" o:title=""/>
          </v:shape>
          <o:OLEObject Type="Embed" ProgID="Equation.DSMT4" ShapeID="_x0000_i1254" DrawAspect="Content" ObjectID="_1801842904" r:id="rId152"/>
        </w:object>
      </w:r>
      <w:r w:rsidRPr="0039089C">
        <w:rPr>
          <w:rFonts w:ascii="Times New Roman" w:hAnsi="Times New Roman" w:cs="Times New Roman"/>
          <w:color w:val="000000"/>
          <w:sz w:val="24"/>
        </w:rPr>
        <w:t>?</w:t>
      </w:r>
    </w:p>
    <w:p w14:paraId="0DF086A4" w14:textId="77777777" w:rsidR="0039089C" w:rsidRDefault="0039089C" w:rsidP="0039089C">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FF"/>
          <w:sz w:val="24"/>
        </w:rPr>
        <w:tab/>
        <w:t>A.</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1219" w:dyaOrig="320" w14:anchorId="28BD6F9C">
          <v:shape id="_x0000_i1257" type="#_x0000_t75" style="width:61.15pt;height:16.15pt" o:ole="">
            <v:imagedata r:id="rId153" o:title=""/>
          </v:shape>
          <o:OLEObject Type="Embed" ProgID="Equation.DSMT4" ShapeID="_x0000_i1257" DrawAspect="Content" ObjectID="_1801842905" r:id="rId154"/>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B.</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1180" w:dyaOrig="320" w14:anchorId="7316626E">
          <v:shape id="_x0000_i1260" type="#_x0000_t75" style="width:58.9pt;height:16.15pt" o:ole="">
            <v:imagedata r:id="rId155" o:title=""/>
          </v:shape>
          <o:OLEObject Type="Embed" ProgID="Equation.DSMT4" ShapeID="_x0000_i1260" DrawAspect="Content" ObjectID="_1801842906" r:id="rId156"/>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0000FF"/>
          <w:sz w:val="24"/>
        </w:rPr>
        <w:tab/>
        <w:t>C.</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1200" w:dyaOrig="320" w14:anchorId="7FCD4861">
          <v:shape id="_x0000_i1263" type="#_x0000_t75" style="width:60pt;height:16.15pt" o:ole="">
            <v:imagedata r:id="rId157" o:title=""/>
          </v:shape>
          <o:OLEObject Type="Embed" ProgID="Equation.DSMT4" ShapeID="_x0000_i1263" DrawAspect="Content" ObjectID="_1801842907" r:id="rId158"/>
        </w:object>
      </w:r>
      <w:r w:rsidR="00000000" w:rsidRPr="0039089C">
        <w:rPr>
          <w:rFonts w:ascii="Times New Roman" w:hAnsi="Times New Roman" w:cs="Times New Roman"/>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b/>
          <w:color w:val="FF0000"/>
          <w:sz w:val="24"/>
        </w:rPr>
        <w:tab/>
        <w:t>D</w:t>
      </w:r>
      <w:r w:rsidRPr="0039089C">
        <w:rPr>
          <w:rFonts w:ascii="Times New Roman" w:hAnsi="Times New Roman" w:cs="Times New Roman"/>
          <w:b/>
          <w:color w:val="000000"/>
          <w:sz w:val="24"/>
        </w:rPr>
        <w:t>.</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920" w:dyaOrig="320" w14:anchorId="765DF766">
          <v:shape id="_x0000_i1266" type="#_x0000_t75" style="width:46.15pt;height:16.15pt" o:ole="">
            <v:imagedata r:id="rId159" o:title=""/>
          </v:shape>
          <o:OLEObject Type="Embed" ProgID="Equation.DSMT4" ShapeID="_x0000_i1266" DrawAspect="Content" ObjectID="_1801842908" r:id="rId160"/>
        </w:object>
      </w:r>
      <w:r w:rsidR="00000000" w:rsidRPr="0039089C">
        <w:rPr>
          <w:rFonts w:ascii="Times New Roman" w:hAnsi="Times New Roman" w:cs="Times New Roman"/>
          <w:color w:val="000000"/>
          <w:sz w:val="24"/>
        </w:rPr>
        <w:t>.</w:t>
      </w:r>
    </w:p>
    <w:p w14:paraId="28F23BF5" w14:textId="7EEE1034" w:rsidR="0039089C" w:rsidRPr="0039089C" w:rsidRDefault="0039089C"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00"/>
          <w:sz w:val="24"/>
        </w:rPr>
        <w:t>PHẦN II. Câu trắc nghiệm đúng sai.</w:t>
      </w:r>
    </w:p>
    <w:p w14:paraId="39F67F23" w14:textId="77777777" w:rsid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1.</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các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hàm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số</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1040" w:dyaOrig="320" w14:anchorId="788CED8E">
          <v:shape id="_x0000_i1269" type="#_x0000_t75" style="width:52.15pt;height:16.15pt" o:ole="">
            <v:imagedata r:id="rId161" o:title=""/>
          </v:shape>
          <o:OLEObject Type="Embed" ProgID="Equation.DSMT4" ShapeID="_x0000_i1269" DrawAspect="Content" ObjectID="_1801842909" r:id="rId162"/>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liên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tục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trên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đoạn</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800" w:dyaOrig="320" w14:anchorId="495B6ABD">
          <v:shape id="_x0000_i1272" type="#_x0000_t75" style="width:40.15pt;height:16.15pt" o:ole="">
            <v:imagedata r:id="rId163" o:title=""/>
          </v:shape>
          <o:OLEObject Type="Embed" ProgID="Equation.DSMT4" ShapeID="_x0000_i1272" DrawAspect="Content" ObjectID="_1801842910" r:id="rId164"/>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thỏa</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mãn</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32"/>
          <w:sz w:val="24"/>
        </w:rPr>
        <w:object w:dxaOrig="2439" w:dyaOrig="760" w14:anchorId="79E02122">
          <v:shape id="_x0000_i1275" type="#_x0000_t75" style="width:121.9pt;height:37.9pt" o:ole="">
            <v:imagedata r:id="rId165" o:title=""/>
          </v:shape>
          <o:OLEObject Type="Embed" ProgID="Equation.DSMT4" ShapeID="_x0000_i1275" DrawAspect="Content" ObjectID="_1801842911" r:id="rId166"/>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32"/>
          <w:sz w:val="24"/>
        </w:rPr>
        <w:object w:dxaOrig="2439" w:dyaOrig="760" w14:anchorId="19447284">
          <v:shape id="_x0000_i1278" type="#_x0000_t75" style="width:121.9pt;height:37.9pt" o:ole="">
            <v:imagedata r:id="rId167" o:title=""/>
          </v:shape>
          <o:OLEObject Type="Embed" ProgID="Equation.DSMT4" ShapeID="_x0000_i1278" DrawAspect="Content" ObjectID="_1801842912" r:id="rId168"/>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và</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32"/>
          <w:sz w:val="24"/>
        </w:rPr>
        <w:object w:dxaOrig="1400" w:dyaOrig="760" w14:anchorId="5DD392AB">
          <v:shape id="_x0000_i1281" type="#_x0000_t75" style="width:70.15pt;height:37.9pt" o:ole="">
            <v:imagedata r:id="rId169" o:title=""/>
          </v:shape>
          <o:OLEObject Type="Embed" ProgID="Equation.DSMT4" ShapeID="_x0000_i1281" DrawAspect="Content" ObjectID="_1801842913" r:id="rId170"/>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Xét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đúng-sai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của</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các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khẳng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định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sau.</w:t>
      </w:r>
      <w:r w:rsidR="0039089C" w:rsidRPr="0039089C">
        <w:rPr>
          <w:rFonts w:ascii="Times New Roman" w:hAnsi="Times New Roman" w:cs="Times New Roman"/>
          <w:color w:val="000000"/>
          <w:sz w:val="24"/>
        </w:rPr>
        <w:t xml:space="preserve"> </w:t>
      </w:r>
    </w:p>
    <w:p w14:paraId="0AB565A8" w14:textId="4192DB5E" w:rsidR="0039089C" w:rsidRPr="0039089C" w:rsidRDefault="0039089C" w:rsidP="0039089C">
      <w:pPr>
        <w:spacing w:after="0" w:line="240" w:lineRule="auto"/>
        <w:ind w:left="25"/>
        <w:rPr>
          <w:rFonts w:ascii="Times New Roman" w:hAnsi="Times New Roman" w:cs="Times New Roman"/>
          <w:b/>
          <w:color w:val="000000"/>
          <w:sz w:val="24"/>
        </w:rPr>
      </w:pPr>
      <w:r w:rsidRPr="0039089C">
        <w:rPr>
          <w:rFonts w:ascii="Times New Roman" w:hAnsi="Times New Roman" w:cs="Times New Roman"/>
          <w:b/>
          <w:color w:val="000000"/>
          <w:sz w:val="24"/>
        </w:rPr>
        <w:tab/>
        <w:t>a)</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32"/>
          <w:sz w:val="24"/>
        </w:rPr>
        <w:object w:dxaOrig="1260" w:dyaOrig="760" w14:anchorId="24EE54B0">
          <v:shape id="_x0000_i1284" type="#_x0000_t75" style="width:63pt;height:37.9pt" o:ole="">
            <v:imagedata r:id="rId171" o:title=""/>
          </v:shape>
          <o:OLEObject Type="Embed" ProgID="Equation.DSMT4" ShapeID="_x0000_i1284" DrawAspect="Content" ObjectID="_1801842914" r:id="rId172"/>
        </w:object>
      </w:r>
      <w:r w:rsidR="00000000" w:rsidRPr="0039089C">
        <w:rPr>
          <w:rFonts w:ascii="Times New Roman" w:hAnsi="Times New Roman" w:cs="Times New Roman"/>
          <w:color w:val="000000"/>
          <w:sz w:val="24"/>
        </w:rPr>
        <w:t>.</w:t>
      </w:r>
    </w:p>
    <w:p w14:paraId="6BAFDB16" w14:textId="77777777" w:rsidR="0039089C" w:rsidRPr="0039089C" w:rsidRDefault="0039089C" w:rsidP="0039089C">
      <w:pPr>
        <w:spacing w:after="0" w:line="240" w:lineRule="auto"/>
        <w:ind w:left="25"/>
        <w:rPr>
          <w:rFonts w:ascii="Times New Roman" w:hAnsi="Times New Roman" w:cs="Times New Roman"/>
          <w:b/>
          <w:color w:val="000000"/>
          <w:sz w:val="24"/>
        </w:rPr>
      </w:pPr>
      <w:r w:rsidRPr="0039089C">
        <w:rPr>
          <w:rFonts w:ascii="Times New Roman" w:hAnsi="Times New Roman" w:cs="Times New Roman"/>
          <w:b/>
          <w:color w:val="000000"/>
          <w:sz w:val="24"/>
        </w:rPr>
        <w:tab/>
      </w:r>
      <w:r w:rsidRPr="0039089C">
        <w:rPr>
          <w:rFonts w:ascii="Times New Roman" w:hAnsi="Times New Roman" w:cs="Times New Roman"/>
          <w:b/>
          <w:color w:val="FF0000"/>
          <w:sz w:val="24"/>
        </w:rPr>
        <w:t>b)</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32"/>
          <w:sz w:val="24"/>
        </w:rPr>
        <w:object w:dxaOrig="1300" w:dyaOrig="760" w14:anchorId="5548E4E3">
          <v:shape id="_x0000_i1287" type="#_x0000_t75" style="width:64.9pt;height:37.9pt" o:ole="">
            <v:imagedata r:id="rId173" o:title=""/>
          </v:shape>
          <o:OLEObject Type="Embed" ProgID="Equation.DSMT4" ShapeID="_x0000_i1287" DrawAspect="Content" ObjectID="_1801842915" r:id="rId174"/>
        </w:object>
      </w:r>
      <w:r w:rsidR="00000000" w:rsidRPr="0039089C">
        <w:rPr>
          <w:rFonts w:ascii="Times New Roman" w:hAnsi="Times New Roman" w:cs="Times New Roman"/>
          <w:color w:val="000000"/>
          <w:sz w:val="24"/>
        </w:rPr>
        <w:t>.</w:t>
      </w:r>
    </w:p>
    <w:p w14:paraId="6AD9D03F" w14:textId="77777777" w:rsidR="0039089C" w:rsidRPr="0039089C" w:rsidRDefault="0039089C" w:rsidP="0039089C">
      <w:pPr>
        <w:spacing w:after="0" w:line="240" w:lineRule="auto"/>
        <w:ind w:left="25"/>
        <w:rPr>
          <w:rFonts w:ascii="Times New Roman" w:hAnsi="Times New Roman" w:cs="Times New Roman"/>
          <w:b/>
          <w:color w:val="000000"/>
          <w:sz w:val="24"/>
        </w:rPr>
      </w:pPr>
      <w:r w:rsidRPr="0039089C">
        <w:rPr>
          <w:rFonts w:ascii="Times New Roman" w:hAnsi="Times New Roman" w:cs="Times New Roman"/>
          <w:b/>
          <w:color w:val="000000"/>
          <w:sz w:val="24"/>
        </w:rPr>
        <w:tab/>
      </w:r>
      <w:r w:rsidRPr="0039089C">
        <w:rPr>
          <w:rFonts w:ascii="Times New Roman" w:hAnsi="Times New Roman" w:cs="Times New Roman"/>
          <w:b/>
          <w:color w:val="FF0000"/>
          <w:sz w:val="24"/>
        </w:rPr>
        <w:t>c)</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32"/>
          <w:sz w:val="24"/>
        </w:rPr>
        <w:object w:dxaOrig="1400" w:dyaOrig="760" w14:anchorId="0FC369A6">
          <v:shape id="_x0000_i1290" type="#_x0000_t75" style="width:70.15pt;height:37.9pt" o:ole="">
            <v:imagedata r:id="rId175" o:title=""/>
          </v:shape>
          <o:OLEObject Type="Embed" ProgID="Equation.DSMT4" ShapeID="_x0000_i1290" DrawAspect="Content" ObjectID="_1801842916" r:id="rId176"/>
        </w:object>
      </w:r>
      <w:r w:rsidR="00000000" w:rsidRPr="0039089C">
        <w:rPr>
          <w:rFonts w:ascii="Times New Roman" w:hAnsi="Times New Roman" w:cs="Times New Roman"/>
          <w:color w:val="000000"/>
          <w:sz w:val="24"/>
        </w:rPr>
        <w:t>.</w:t>
      </w:r>
    </w:p>
    <w:p w14:paraId="503C8DD5" w14:textId="77777777" w:rsidR="0039089C" w:rsidRDefault="0039089C"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00"/>
          <w:sz w:val="24"/>
        </w:rPr>
        <w:tab/>
      </w:r>
      <w:r w:rsidRPr="0039089C">
        <w:rPr>
          <w:rFonts w:ascii="Times New Roman" w:hAnsi="Times New Roman" w:cs="Times New Roman"/>
          <w:b/>
          <w:color w:val="FF0000"/>
          <w:sz w:val="24"/>
        </w:rPr>
        <w:t>d)</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32"/>
          <w:sz w:val="24"/>
        </w:rPr>
        <w:object w:dxaOrig="3340" w:dyaOrig="760" w14:anchorId="38F392B8">
          <v:shape id="_x0000_i1293" type="#_x0000_t75" style="width:166.9pt;height:37.9pt" o:ole="">
            <v:imagedata r:id="rId177" o:title=""/>
          </v:shape>
          <o:OLEObject Type="Embed" ProgID="Equation.DSMT4" ShapeID="_x0000_i1293" DrawAspect="Content" ObjectID="_1801842917" r:id="rId178"/>
        </w:object>
      </w:r>
      <w:r w:rsidR="00000000" w:rsidRPr="0039089C">
        <w:rPr>
          <w:rFonts w:ascii="Times New Roman" w:hAnsi="Times New Roman" w:cs="Times New Roman"/>
          <w:color w:val="000000"/>
          <w:sz w:val="24"/>
        </w:rPr>
        <w:t>.</w:t>
      </w:r>
    </w:p>
    <w:p w14:paraId="430B74FD" w14:textId="4CD987D3" w:rsid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2.</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Trong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không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gian</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560" w:dyaOrig="320" w14:anchorId="54B371C8">
          <v:shape id="_x0000_i1296" type="#_x0000_t75" style="width:28.15pt;height:16.15pt" o:ole="">
            <v:imagedata r:id="rId179" o:title=""/>
          </v:shape>
          <o:OLEObject Type="Embed" ProgID="Equation.DSMT4" ShapeID="_x0000_i1296" DrawAspect="Content" ObjectID="_1801842918" r:id="rId180"/>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mặt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phẳng</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420" w:dyaOrig="320" w14:anchorId="12A73023">
          <v:shape id="_x0000_i1299" type="#_x0000_t75" style="width:21pt;height:16.15pt" o:ole="">
            <v:imagedata r:id="rId181" o:title=""/>
          </v:shape>
          <o:OLEObject Type="Embed" ProgID="Equation.DSMT4" ShapeID="_x0000_i1299" DrawAspect="Content" ObjectID="_1801842919" r:id="rId182"/>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có</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phương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trình</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2020" w:dyaOrig="320" w14:anchorId="654F3E19">
          <v:shape id="_x0000_i1302" type="#_x0000_t75" style="width:100.9pt;height:16.15pt" o:ole="">
            <v:imagedata r:id="rId183" o:title=""/>
          </v:shape>
          <o:OLEObject Type="Embed" ProgID="Equation.DSMT4" ShapeID="_x0000_i1302" DrawAspect="Content" ObjectID="_1801842920" r:id="rId184"/>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Xét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đúng-sai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của</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các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khẳng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định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sau</w:t>
      </w:r>
    </w:p>
    <w:p w14:paraId="2C6ACEE0" w14:textId="1852FEF3" w:rsidR="0039089C" w:rsidRPr="0039089C" w:rsidRDefault="0039089C" w:rsidP="0039089C">
      <w:pPr>
        <w:spacing w:after="0" w:line="240" w:lineRule="auto"/>
        <w:ind w:left="25"/>
        <w:rPr>
          <w:rFonts w:ascii="Times New Roman" w:hAnsi="Times New Roman" w:cs="Times New Roman"/>
          <w:b/>
          <w:color w:val="000000"/>
          <w:sz w:val="24"/>
        </w:rPr>
      </w:pPr>
      <w:r w:rsidRPr="0039089C">
        <w:rPr>
          <w:rFonts w:ascii="Times New Roman" w:hAnsi="Times New Roman" w:cs="Times New Roman"/>
          <w:b/>
          <w:color w:val="000000"/>
          <w:sz w:val="24"/>
        </w:rPr>
        <w:tab/>
        <w:t>a)</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1240" w:dyaOrig="320" w14:anchorId="4F01FD3B">
          <v:shape id="_x0000_i1305" type="#_x0000_t75" style="width:61.9pt;height:16.15pt" o:ole="">
            <v:imagedata r:id="rId185" o:title=""/>
          </v:shape>
          <o:OLEObject Type="Embed" ProgID="Equation.DSMT4" ShapeID="_x0000_i1305" DrawAspect="Content" ObjectID="_1801842921" r:id="rId186"/>
        </w:objec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không</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phải</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là</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một</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véctơ</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pháp</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tuyến</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của</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420" w:dyaOrig="320" w14:anchorId="09A1205F">
          <v:shape id="_x0000_i1308" type="#_x0000_t75" style="width:21pt;height:16.15pt" o:ole="">
            <v:imagedata r:id="rId187" o:title=""/>
          </v:shape>
          <o:OLEObject Type="Embed" ProgID="Equation.DSMT4" ShapeID="_x0000_i1308" DrawAspect="Content" ObjectID="_1801842922" r:id="rId188"/>
        </w:object>
      </w:r>
      <w:r w:rsidR="00000000" w:rsidRPr="0039089C">
        <w:rPr>
          <w:rFonts w:ascii="Times New Roman" w:hAnsi="Times New Roman" w:cs="Times New Roman"/>
          <w:color w:val="000000"/>
          <w:sz w:val="24"/>
        </w:rPr>
        <w:t>.</w:t>
      </w:r>
    </w:p>
    <w:p w14:paraId="1A944B9C" w14:textId="77777777" w:rsidR="0039089C" w:rsidRPr="0039089C" w:rsidRDefault="0039089C" w:rsidP="0039089C">
      <w:pPr>
        <w:spacing w:after="0" w:line="240" w:lineRule="auto"/>
        <w:ind w:left="25"/>
        <w:rPr>
          <w:rFonts w:ascii="Times New Roman" w:hAnsi="Times New Roman" w:cs="Times New Roman"/>
          <w:b/>
          <w:color w:val="000000"/>
          <w:sz w:val="24"/>
        </w:rPr>
      </w:pPr>
      <w:r w:rsidRPr="0039089C">
        <w:rPr>
          <w:rFonts w:ascii="Times New Roman" w:hAnsi="Times New Roman" w:cs="Times New Roman"/>
          <w:b/>
          <w:color w:val="000000"/>
          <w:sz w:val="24"/>
        </w:rPr>
        <w:tab/>
        <w:t>b)</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Điểm</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1380" w:dyaOrig="320" w14:anchorId="613C5BBA">
          <v:shape id="_x0000_i1311" type="#_x0000_t75" style="width:69pt;height:16.15pt" o:ole="">
            <v:imagedata r:id="rId189" o:title=""/>
          </v:shape>
          <o:OLEObject Type="Embed" ProgID="Equation.DSMT4" ShapeID="_x0000_i1311" DrawAspect="Content" ObjectID="_1801842923" r:id="rId190"/>
        </w:objec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không</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thuộc</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mặt</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phẳng</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420" w:dyaOrig="320" w14:anchorId="55004EF2">
          <v:shape id="_x0000_i1314" type="#_x0000_t75" style="width:21pt;height:16.15pt" o:ole="">
            <v:imagedata r:id="rId191" o:title=""/>
          </v:shape>
          <o:OLEObject Type="Embed" ProgID="Equation.DSMT4" ShapeID="_x0000_i1314" DrawAspect="Content" ObjectID="_1801842924" r:id="rId192"/>
        </w:object>
      </w:r>
      <w:r w:rsidR="00000000" w:rsidRPr="0039089C">
        <w:rPr>
          <w:rFonts w:ascii="Times New Roman" w:hAnsi="Times New Roman" w:cs="Times New Roman"/>
          <w:color w:val="000000"/>
          <w:sz w:val="24"/>
        </w:rPr>
        <w:t>.</w:t>
      </w:r>
    </w:p>
    <w:p w14:paraId="37E2EC9C" w14:textId="77777777" w:rsidR="0039089C" w:rsidRPr="0039089C" w:rsidRDefault="0039089C" w:rsidP="0039089C">
      <w:pPr>
        <w:spacing w:after="0" w:line="240" w:lineRule="auto"/>
        <w:ind w:left="25"/>
        <w:rPr>
          <w:rFonts w:ascii="Times New Roman" w:hAnsi="Times New Roman" w:cs="Times New Roman"/>
          <w:b/>
          <w:color w:val="000000"/>
          <w:sz w:val="24"/>
        </w:rPr>
      </w:pPr>
      <w:r w:rsidRPr="0039089C">
        <w:rPr>
          <w:rFonts w:ascii="Times New Roman" w:hAnsi="Times New Roman" w:cs="Times New Roman"/>
          <w:b/>
          <w:color w:val="000000"/>
          <w:sz w:val="24"/>
        </w:rPr>
        <w:tab/>
      </w:r>
      <w:r w:rsidRPr="0039089C">
        <w:rPr>
          <w:rFonts w:ascii="Times New Roman" w:hAnsi="Times New Roman" w:cs="Times New Roman"/>
          <w:b/>
          <w:color w:val="FF0000"/>
          <w:sz w:val="24"/>
        </w:rPr>
        <w:t>c)</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Mặt</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phẳng</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420" w:dyaOrig="320" w14:anchorId="6D7F6B6C">
          <v:shape id="_x0000_i1317" type="#_x0000_t75" style="width:21pt;height:16.15pt" o:ole="">
            <v:imagedata r:id="rId193" o:title=""/>
          </v:shape>
          <o:OLEObject Type="Embed" ProgID="Equation.DSMT4" ShapeID="_x0000_i1317" DrawAspect="Content" ObjectID="_1801842925" r:id="rId194"/>
        </w:objec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và</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mặt</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phẳng</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2960" w:dyaOrig="320" w14:anchorId="48FF11AA">
          <v:shape id="_x0000_i1320" type="#_x0000_t75" style="width:148.15pt;height:16.15pt" o:ole="">
            <v:imagedata r:id="rId195" o:title=""/>
          </v:shape>
          <o:OLEObject Type="Embed" ProgID="Equation.DSMT4" ShapeID="_x0000_i1320" DrawAspect="Content" ObjectID="_1801842926" r:id="rId196"/>
        </w:objec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song</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song</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nhau.</w:t>
      </w:r>
    </w:p>
    <w:p w14:paraId="0015DE50" w14:textId="77777777" w:rsidR="0039089C" w:rsidRDefault="0039089C"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00"/>
          <w:sz w:val="24"/>
        </w:rPr>
        <w:tab/>
      </w:r>
      <w:r w:rsidRPr="0039089C">
        <w:rPr>
          <w:rFonts w:ascii="Times New Roman" w:hAnsi="Times New Roman" w:cs="Times New Roman"/>
          <w:b/>
          <w:color w:val="FF0000"/>
          <w:sz w:val="24"/>
        </w:rPr>
        <w:t>d)</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Mặt</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phẳng</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400" w:dyaOrig="320" w14:anchorId="5F102E50">
          <v:shape id="_x0000_i1323" type="#_x0000_t75" style="width:19.9pt;height:16.15pt" o:ole="">
            <v:imagedata r:id="rId197" o:title=""/>
          </v:shape>
          <o:OLEObject Type="Embed" ProgID="Equation.DSMT4" ShapeID="_x0000_i1323" DrawAspect="Content" ObjectID="_1801842927" r:id="rId198"/>
        </w:objec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đi</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qua</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hai</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điểm</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2420" w:dyaOrig="320" w14:anchorId="21C0699C">
          <v:shape id="_x0000_i1326" type="#_x0000_t75" style="width:121.15pt;height:16.15pt" o:ole="">
            <v:imagedata r:id="rId199" o:title=""/>
          </v:shape>
          <o:OLEObject Type="Embed" ProgID="Equation.DSMT4" ShapeID="_x0000_i1326" DrawAspect="Content" ObjectID="_1801842928" r:id="rId200"/>
        </w:objec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và</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vuông</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góc</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với</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420" w:dyaOrig="320" w14:anchorId="2D87120F">
          <v:shape id="_x0000_i1329" type="#_x0000_t75" style="width:21pt;height:16.15pt" o:ole="">
            <v:imagedata r:id="rId201" o:title=""/>
          </v:shape>
          <o:OLEObject Type="Embed" ProgID="Equation.DSMT4" ShapeID="_x0000_i1329" DrawAspect="Content" ObjectID="_1801842929" r:id="rId202"/>
        </w:objec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có</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phương</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trình</w:t>
      </w:r>
      <w:r w:rsidRPr="0039089C">
        <w:rPr>
          <w:rFonts w:ascii="Times New Roman" w:hAnsi="Times New Roman" w:cs="Times New Roman"/>
          <w:color w:val="000000"/>
          <w:sz w:val="24"/>
        </w:rPr>
        <w:t xml:space="preserve"> </w:t>
      </w:r>
      <w:r w:rsidR="00000000" w:rsidRPr="0039089C">
        <w:rPr>
          <w:rFonts w:ascii="Times New Roman" w:hAnsi="Times New Roman" w:cs="Times New Roman"/>
          <w:color w:val="000000"/>
          <w:sz w:val="24"/>
        </w:rPr>
        <w:t>là</w:t>
      </w:r>
      <w:r w:rsidRPr="0039089C">
        <w:rPr>
          <w:rFonts w:ascii="Times New Roman" w:hAnsi="Times New Roman" w:cs="Times New Roman"/>
          <w:color w:val="000000"/>
          <w:sz w:val="24"/>
        </w:rPr>
        <w:t xml:space="preserve"> </w:t>
      </w:r>
      <w:r w:rsidRPr="0039089C">
        <w:rPr>
          <w:rFonts w:ascii="Times New Roman" w:hAnsi="Times New Roman" w:cs="Times New Roman"/>
          <w:color w:val="000000"/>
          <w:position w:val="-10"/>
          <w:sz w:val="24"/>
        </w:rPr>
        <w:object w:dxaOrig="2360" w:dyaOrig="320" w14:anchorId="03E34EA0">
          <v:shape id="_x0000_i1332" type="#_x0000_t75" style="width:118.15pt;height:16.15pt" o:ole="">
            <v:imagedata r:id="rId203" o:title=""/>
          </v:shape>
          <o:OLEObject Type="Embed" ProgID="Equation.DSMT4" ShapeID="_x0000_i1332" DrawAspect="Content" ObjectID="_1801842930" r:id="rId204"/>
        </w:object>
      </w:r>
      <w:r w:rsidR="00000000" w:rsidRPr="0039089C">
        <w:rPr>
          <w:rFonts w:ascii="Times New Roman" w:hAnsi="Times New Roman" w:cs="Times New Roman"/>
          <w:color w:val="000000"/>
          <w:sz w:val="24"/>
        </w:rPr>
        <w:t>.</w:t>
      </w:r>
    </w:p>
    <w:p w14:paraId="4256B745" w14:textId="5F69FCD8" w:rsidR="0039089C" w:rsidRPr="0039089C" w:rsidRDefault="0039089C"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000000"/>
          <w:sz w:val="24"/>
        </w:rPr>
        <w:t>PHẦN III. Câu trắc nghiệm trả lời ngắn.</w:t>
      </w:r>
    </w:p>
    <w:p w14:paraId="2637272A" w14:textId="77777777" w:rsid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1.</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Biết</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540" w:dyaOrig="320" w14:anchorId="1BB0866A">
          <v:shape id="_x0000_i1335" type="#_x0000_t75" style="width:27pt;height:16.15pt" o:ole="">
            <v:imagedata r:id="rId205" o:title=""/>
          </v:shape>
          <o:OLEObject Type="Embed" ProgID="Equation.DSMT4" ShapeID="_x0000_i1335" DrawAspect="Content" ObjectID="_1801842931" r:id="rId206"/>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là</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một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nguyên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hàm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của</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hàm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số</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1579" w:dyaOrig="360" w14:anchorId="56122A14">
          <v:shape id="_x0000_i1338" type="#_x0000_t75" style="width:79.15pt;height:18pt" o:ole="">
            <v:imagedata r:id="rId207" o:title=""/>
          </v:shape>
          <o:OLEObject Type="Embed" ProgID="Equation.DSMT4" ShapeID="_x0000_i1338" DrawAspect="Content" ObjectID="_1801842932" r:id="rId208"/>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thỏa</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mãn</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1020" w:dyaOrig="320" w14:anchorId="77F48648">
          <v:shape id="_x0000_i1341" type="#_x0000_t75" style="width:51pt;height:16.15pt" o:ole="">
            <v:imagedata r:id="rId209" o:title=""/>
          </v:shape>
          <o:OLEObject Type="Embed" ProgID="Equation.DSMT4" ShapeID="_x0000_i1341" DrawAspect="Content" ObjectID="_1801842933" r:id="rId210"/>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Tính</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499" w:dyaOrig="320" w14:anchorId="619E47B2">
          <v:shape id="_x0000_i1344" type="#_x0000_t75" style="width:25.15pt;height:16.15pt" o:ole="">
            <v:imagedata r:id="rId211" o:title=""/>
          </v:shape>
          <o:OLEObject Type="Embed" ProgID="Equation.DSMT4" ShapeID="_x0000_i1344" DrawAspect="Content" ObjectID="_1801842934" r:id="rId212"/>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(kết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quả</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làm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tròn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đến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hàng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phần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mười).</w:t>
      </w:r>
    </w:p>
    <w:p w14:paraId="173D478E" w14:textId="77777777" w:rsid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2.</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Tại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một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nhà</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máy,</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gọi</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540" w:dyaOrig="320" w14:anchorId="78ED3779">
          <v:shape id="_x0000_i1347" type="#_x0000_t75" style="width:27pt;height:16.15pt" o:ole="">
            <v:imagedata r:id="rId213" o:title=""/>
          </v:shape>
          <o:OLEObject Type="Embed" ProgID="Equation.DSMT4" ShapeID="_x0000_i1347" DrawAspect="Content" ObjectID="_1801842935" r:id="rId214"/>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là</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tổng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phí</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theo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triệu</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đồng)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để</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sản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xuất</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6"/>
          <w:sz w:val="24"/>
        </w:rPr>
        <w:object w:dxaOrig="200" w:dyaOrig="220" w14:anchorId="761F6A25">
          <v:shape id="_x0000_i1350" type="#_x0000_t75" style="width:10.15pt;height:10.9pt" o:ole="">
            <v:imagedata r:id="rId215" o:title=""/>
          </v:shape>
          <o:OLEObject Type="Embed" ProgID="Equation.DSMT4" ShapeID="_x0000_i1350" DrawAspect="Content" ObjectID="_1801842936" r:id="rId216"/>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tấn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sản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phẩm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Z</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trong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một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tháng.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Khi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đó,</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đạo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hàm</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580" w:dyaOrig="320" w14:anchorId="41051ADC">
          <v:shape id="_x0000_i1353" type="#_x0000_t75" style="width:28.9pt;height:16.15pt" o:ole="">
            <v:imagedata r:id="rId217" o:title=""/>
          </v:shape>
          <o:OLEObject Type="Embed" ProgID="Equation.DSMT4" ShapeID="_x0000_i1353" DrawAspect="Content" ObjectID="_1801842937" r:id="rId218"/>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gọi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là</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phí</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cận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biên,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biết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tốc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độ</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tăng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tổng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phí</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theo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lượng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sản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phẩm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được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sản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xuất.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Giả</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sử</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phí</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cận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biên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theo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triệu</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đồng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trên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tấn)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của</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nhà</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máy</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được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ước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lượng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bởi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công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thức</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3000" w:dyaOrig="360" w14:anchorId="485E5E3D">
          <v:shape id="_x0000_i1356" type="#_x0000_t75" style="width:150pt;height:18pt" o:ole="">
            <v:imagedata r:id="rId219" o:title=""/>
          </v:shape>
          <o:OLEObject Type="Embed" ProgID="Equation.DSMT4" ShapeID="_x0000_i1356" DrawAspect="Content" ObjectID="_1801842938" r:id="rId220"/>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với</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6"/>
          <w:sz w:val="24"/>
        </w:rPr>
        <w:object w:dxaOrig="999" w:dyaOrig="279" w14:anchorId="092A5A84">
          <v:shape id="_x0000_i1359" type="#_x0000_t75" style="width:49.9pt;height:13.9pt" o:ole="">
            <v:imagedata r:id="rId221" o:title=""/>
          </v:shape>
          <o:OLEObject Type="Embed" ProgID="Equation.DSMT4" ShapeID="_x0000_i1359" DrawAspect="Content" ObjectID="_1801842939" r:id="rId222"/>
        </w:object>
      </w:r>
      <w:r w:rsidRPr="0039089C">
        <w:rPr>
          <w:rFonts w:ascii="Times New Roman" w:hAnsi="Times New Roman" w:cs="Times New Roman"/>
          <w:color w:val="000000"/>
          <w:sz w:val="24"/>
        </w:rPr>
        <w:t>.</w:t>
      </w:r>
    </w:p>
    <w:p w14:paraId="786D5741" w14:textId="77777777" w:rsid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color w:val="000000"/>
          <w:sz w:val="24"/>
        </w:rPr>
        <w:t>Biết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rằng</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999" w:dyaOrig="320" w14:anchorId="62F55FA8">
          <v:shape id="_x0000_i1362" type="#_x0000_t75" style="width:49.9pt;height:16.15pt" o:ole="">
            <v:imagedata r:id="rId223" o:title=""/>
          </v:shape>
          <o:OLEObject Type="Embed" ProgID="Equation.DSMT4" ShapeID="_x0000_i1362" DrawAspect="Content" ObjectID="_1801842940" r:id="rId224"/>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triệu</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đồng,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gọi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là</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phí</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cố</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định.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tổng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phí</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khi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nhà</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máy</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sản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xuất</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6"/>
          <w:sz w:val="24"/>
        </w:rPr>
        <w:object w:dxaOrig="300" w:dyaOrig="279" w14:anchorId="526D4FFE">
          <v:shape id="_x0000_i1365" type="#_x0000_t75" style="width:15pt;height:13.9pt" o:ole="">
            <v:imagedata r:id="rId225" o:title=""/>
          </v:shape>
          <o:OLEObject Type="Embed" ProgID="Equation.DSMT4" ShapeID="_x0000_i1365" DrawAspect="Content" ObjectID="_1801842941" r:id="rId226"/>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tấn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sản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phẩm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Z</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trong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tháng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(kết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quả</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làm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tròn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đến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hàng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đơn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vị).</w:t>
      </w:r>
    </w:p>
    <w:p w14:paraId="038E104C" w14:textId="77777777" w:rsid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lastRenderedPageBreak/>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3.</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diện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tích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hình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phẳng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giới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hạn</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bởi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đồ</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thị</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các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hàm</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số</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2340" w:dyaOrig="360" w14:anchorId="4E71BEDB">
          <v:shape id="_x0000_i1368" type="#_x0000_t75" style="width:117pt;height:18pt" o:ole="">
            <v:imagedata r:id="rId227" o:title=""/>
          </v:shape>
          <o:OLEObject Type="Embed" ProgID="Equation.DSMT4" ShapeID="_x0000_i1368" DrawAspect="Content" ObjectID="_1801842942" r:id="rId228"/>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và</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1579" w:dyaOrig="360" w14:anchorId="1D537A99">
          <v:shape id="_x0000_i1371" type="#_x0000_t75" style="width:79.15pt;height:18pt" o:ole="">
            <v:imagedata r:id="rId229" o:title=""/>
          </v:shape>
          <o:OLEObject Type="Embed" ProgID="Equation.DSMT4" ShapeID="_x0000_i1371" DrawAspect="Content" ObjectID="_1801842943" r:id="rId230"/>
        </w:object>
      </w:r>
      <w:r w:rsidRPr="0039089C">
        <w:rPr>
          <w:rFonts w:ascii="Times New Roman" w:hAnsi="Times New Roman" w:cs="Times New Roman"/>
          <w:color w:val="000000"/>
          <w:sz w:val="24"/>
        </w:rPr>
        <w:t>.</w:t>
      </w:r>
    </w:p>
    <w:p w14:paraId="0C17737D" w14:textId="77777777" w:rsidR="0039089C" w:rsidRDefault="00000000" w:rsidP="0039089C">
      <w:pPr>
        <w:spacing w:after="0" w:line="240" w:lineRule="auto"/>
        <w:ind w:left="25"/>
        <w:rPr>
          <w:rFonts w:ascii="Times New Roman" w:hAnsi="Times New Roman" w:cs="Times New Roman"/>
          <w:color w:val="000000"/>
          <w:sz w:val="24"/>
        </w:rPr>
      </w:pPr>
      <w:r w:rsidRPr="0039089C">
        <w:rPr>
          <w:rFonts w:ascii="Times New Roman" w:hAnsi="Times New Roman" w:cs="Times New Roman"/>
          <w:b/>
          <w:color w:val="800080"/>
          <w:sz w:val="24"/>
        </w:rPr>
        <w:t>Câu</w:t>
      </w:r>
      <w:r w:rsidR="0039089C" w:rsidRPr="0039089C">
        <w:rPr>
          <w:rFonts w:ascii="Times New Roman" w:hAnsi="Times New Roman" w:cs="Times New Roman"/>
          <w:b/>
          <w:color w:val="800080"/>
          <w:sz w:val="24"/>
        </w:rPr>
        <w:t xml:space="preserve"> </w:t>
      </w:r>
      <w:r w:rsidRPr="0039089C">
        <w:rPr>
          <w:rFonts w:ascii="Times New Roman" w:hAnsi="Times New Roman" w:cs="Times New Roman"/>
          <w:b/>
          <w:color w:val="800080"/>
          <w:sz w:val="24"/>
        </w:rPr>
        <w:t>4.</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Trong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không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gian</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560" w:dyaOrig="320" w14:anchorId="059D92ED">
          <v:shape id="_x0000_i1374" type="#_x0000_t75" style="width:28.15pt;height:16.15pt" o:ole="">
            <v:imagedata r:id="rId231" o:title=""/>
          </v:shape>
          <o:OLEObject Type="Embed" ProgID="Equation.DSMT4" ShapeID="_x0000_i1374" DrawAspect="Content" ObjectID="_1801842944" r:id="rId232"/>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cho</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mặt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phẳng</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400" w:dyaOrig="320" w14:anchorId="68C9FDB5">
          <v:shape id="_x0000_i1377" type="#_x0000_t75" style="width:19.9pt;height:16.15pt" o:ole="">
            <v:imagedata r:id="rId233" o:title=""/>
          </v:shape>
          <o:OLEObject Type="Embed" ProgID="Equation.DSMT4" ShapeID="_x0000_i1377" DrawAspect="Content" ObjectID="_1801842945" r:id="rId234"/>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có</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phương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trình</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2260" w:dyaOrig="320" w14:anchorId="3A654DBA">
          <v:shape id="_x0000_i1380" type="#_x0000_t75" style="width:112.9pt;height:16.15pt" o:ole="">
            <v:imagedata r:id="rId235" o:title=""/>
          </v:shape>
          <o:OLEObject Type="Embed" ProgID="Equation.DSMT4" ShapeID="_x0000_i1380" DrawAspect="Content" ObjectID="_1801842946" r:id="rId236"/>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Mặt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phẳng</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400" w:dyaOrig="320" w14:anchorId="3019F17B">
          <v:shape id="_x0000_i1383" type="#_x0000_t75" style="width:19.9pt;height:16.15pt" o:ole="">
            <v:imagedata r:id="rId237" o:title=""/>
          </v:shape>
          <o:OLEObject Type="Embed" ProgID="Equation.DSMT4" ShapeID="_x0000_i1383" DrawAspect="Content" ObjectID="_1801842947" r:id="rId238"/>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qua</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hai</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điểm</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2180" w:dyaOrig="320" w14:anchorId="70D20DB0">
          <v:shape id="_x0000_i1386" type="#_x0000_t75" style="width:109.15pt;height:16.15pt" o:ole="">
            <v:imagedata r:id="rId239" o:title=""/>
          </v:shape>
          <o:OLEObject Type="Embed" ProgID="Equation.DSMT4" ShapeID="_x0000_i1386" DrawAspect="Content" ObjectID="_1801842948" r:id="rId240"/>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và</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vuông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góc</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với</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400" w:dyaOrig="320" w14:anchorId="072EB476">
          <v:shape id="_x0000_i1389" type="#_x0000_t75" style="width:19.9pt;height:16.15pt" o:ole="">
            <v:imagedata r:id="rId241" o:title=""/>
          </v:shape>
          <o:OLEObject Type="Embed" ProgID="Equation.DSMT4" ShapeID="_x0000_i1389" DrawAspect="Content" ObjectID="_1801842949" r:id="rId242"/>
        </w:objec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có</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phương</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trình</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dạng</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10"/>
          <w:sz w:val="24"/>
        </w:rPr>
        <w:object w:dxaOrig="2060" w:dyaOrig="320" w14:anchorId="2B5F76EF">
          <v:shape id="_x0000_i1392" type="#_x0000_t75" style="width:103.15pt;height:16.15pt" o:ole="">
            <v:imagedata r:id="rId243" o:title=""/>
          </v:shape>
          <o:OLEObject Type="Embed" ProgID="Equation.DSMT4" ShapeID="_x0000_i1392" DrawAspect="Content" ObjectID="_1801842950" r:id="rId244"/>
        </w:object>
      </w:r>
      <w:r w:rsidRPr="0039089C">
        <w:rPr>
          <w:rFonts w:ascii="Times New Roman" w:hAnsi="Times New Roman" w:cs="Times New Roman"/>
          <w:color w:val="000000"/>
          <w:sz w:val="24"/>
        </w:rPr>
        <w:t>.</w:t>
      </w:r>
      <w:r w:rsidR="0039089C" w:rsidRPr="0039089C">
        <w:rPr>
          <w:rFonts w:ascii="Times New Roman" w:hAnsi="Times New Roman" w:cs="Times New Roman"/>
          <w:color w:val="000000"/>
          <w:sz w:val="24"/>
        </w:rPr>
        <w:t xml:space="preserve"> </w:t>
      </w:r>
      <w:r w:rsidRPr="0039089C">
        <w:rPr>
          <w:rFonts w:ascii="Times New Roman" w:hAnsi="Times New Roman" w:cs="Times New Roman"/>
          <w:color w:val="000000"/>
          <w:sz w:val="24"/>
        </w:rPr>
        <w:t>Tính</w:t>
      </w:r>
      <w:r w:rsidR="0039089C" w:rsidRPr="0039089C">
        <w:rPr>
          <w:rFonts w:ascii="Times New Roman" w:hAnsi="Times New Roman" w:cs="Times New Roman"/>
          <w:color w:val="000000"/>
          <w:sz w:val="24"/>
        </w:rPr>
        <w:t xml:space="preserve"> </w:t>
      </w:r>
      <w:r w:rsidR="0039089C" w:rsidRPr="0039089C">
        <w:rPr>
          <w:rFonts w:ascii="Times New Roman" w:hAnsi="Times New Roman" w:cs="Times New Roman"/>
          <w:color w:val="000000"/>
          <w:position w:val="-6"/>
          <w:sz w:val="24"/>
        </w:rPr>
        <w:object w:dxaOrig="859" w:dyaOrig="279" w14:anchorId="4531A6E3">
          <v:shape id="_x0000_i1395" type="#_x0000_t75" style="width:43.15pt;height:13.9pt" o:ole="">
            <v:imagedata r:id="rId245" o:title=""/>
          </v:shape>
          <o:OLEObject Type="Embed" ProgID="Equation.DSMT4" ShapeID="_x0000_i1395" DrawAspect="Content" ObjectID="_1801842951" r:id="rId246"/>
        </w:object>
      </w:r>
      <w:r w:rsidRPr="0039089C">
        <w:rPr>
          <w:rFonts w:ascii="Times New Roman" w:hAnsi="Times New Roman" w:cs="Times New Roman"/>
          <w:color w:val="000000"/>
          <w:sz w:val="24"/>
        </w:rPr>
        <w:t>.</w:t>
      </w:r>
    </w:p>
    <w:p w14:paraId="0B8471C7" w14:textId="77777777" w:rsidR="0039089C" w:rsidRDefault="00000000" w:rsidP="0039089C">
      <w:pPr>
        <w:spacing w:after="0" w:line="240" w:lineRule="auto"/>
        <w:ind w:left="25"/>
        <w:jc w:val="center"/>
        <w:rPr>
          <w:rFonts w:ascii="Times New Roman" w:hAnsi="Times New Roman" w:cs="Times New Roman"/>
          <w:color w:val="000000"/>
          <w:sz w:val="24"/>
        </w:rPr>
      </w:pPr>
      <w:r w:rsidRPr="0039089C">
        <w:rPr>
          <w:rFonts w:ascii="Times New Roman" w:hAnsi="Times New Roman" w:cs="Times New Roman"/>
          <w:color w:val="000000"/>
          <w:sz w:val="24"/>
        </w:rPr>
        <w:t>-----HẾT-----</w:t>
      </w:r>
    </w:p>
    <w:p w14:paraId="75D5C9F9" w14:textId="77777777" w:rsidR="00EB1716" w:rsidRDefault="00EB1716" w:rsidP="00EB1716">
      <w:pPr>
        <w:spacing w:after="0" w:line="240" w:lineRule="auto"/>
        <w:ind w:left="25"/>
        <w:jc w:val="center"/>
        <w:rPr>
          <w:rFonts w:ascii="Times New Roman" w:hAnsi="Times New Roman" w:cs="Times New Roman"/>
          <w:b/>
          <w:color w:val="000000"/>
          <w:sz w:val="24"/>
        </w:rPr>
      </w:pPr>
      <w:r>
        <w:rPr>
          <w:rFonts w:ascii="Times New Roman" w:hAnsi="Times New Roman" w:cs="Times New Roman"/>
          <w:b/>
          <w:color w:val="000000"/>
          <w:sz w:val="24"/>
        </w:rPr>
        <w:t>HƯỚNG DẪN GIẢI</w:t>
      </w:r>
    </w:p>
    <w:p w14:paraId="25B23DE9"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PHẦN I. Câu trắc nghiệm nhiều phương án lựa chọn.</w:t>
      </w:r>
    </w:p>
    <w:p w14:paraId="41FDCF36"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1.</w:t>
      </w:r>
      <w:r w:rsidRPr="00C716C8">
        <w:rPr>
          <w:rFonts w:ascii="Times New Roman" w:hAnsi="Times New Roman" w:cs="Times New Roman"/>
          <w:color w:val="000000"/>
          <w:sz w:val="24"/>
        </w:rPr>
        <w:t xml:space="preserve"> Tìm nguyên hàm </w:t>
      </w:r>
      <w:r w:rsidRPr="00C716C8">
        <w:rPr>
          <w:rFonts w:ascii="Times New Roman" w:hAnsi="Times New Roman" w:cs="Times New Roman"/>
          <w:color w:val="000000"/>
          <w:position w:val="-16"/>
          <w:sz w:val="24"/>
        </w:rPr>
        <w:object w:dxaOrig="1880" w:dyaOrig="440" w14:anchorId="7F554293">
          <v:shape id="_x0000_i7250" type="#_x0000_t75" style="width:94.15pt;height:22.15pt" o:ole="">
            <v:imagedata r:id="rId247" o:title=""/>
          </v:shape>
          <o:OLEObject Type="Embed" ProgID="Equation.DSMT4" ShapeID="_x0000_i7250" DrawAspect="Content" ObjectID="_1801842952" r:id="rId248"/>
        </w:object>
      </w:r>
      <w:r w:rsidRPr="00C716C8">
        <w:rPr>
          <w:rFonts w:ascii="Times New Roman" w:hAnsi="Times New Roman" w:cs="Times New Roman"/>
          <w:color w:val="000000"/>
          <w:sz w:val="24"/>
        </w:rPr>
        <w:t>.</w:t>
      </w:r>
    </w:p>
    <w:p w14:paraId="410333F7" w14:textId="77777777" w:rsidR="00EB1716"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FF"/>
          <w:sz w:val="24"/>
        </w:rPr>
        <w:tab/>
        <w:t>A.</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24"/>
          <w:sz w:val="24"/>
        </w:rPr>
        <w:object w:dxaOrig="1840" w:dyaOrig="660" w14:anchorId="04E80B6D">
          <v:shape id="_x0000_i7251" type="#_x0000_t75" style="width:91.9pt;height:33pt" o:ole="">
            <v:imagedata r:id="rId249" o:title=""/>
          </v:shape>
          <o:OLEObject Type="Embed" ProgID="Equation.DSMT4" ShapeID="_x0000_i7251" DrawAspect="Content" ObjectID="_1801842953" r:id="rId250"/>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B.</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6"/>
          <w:sz w:val="24"/>
        </w:rPr>
        <w:object w:dxaOrig="1800" w:dyaOrig="320" w14:anchorId="550AF830">
          <v:shape id="_x0000_i7252" type="#_x0000_t75" style="width:90pt;height:16.15pt" o:ole="">
            <v:imagedata r:id="rId251" o:title=""/>
          </v:shape>
          <o:OLEObject Type="Embed" ProgID="Equation.DSMT4" ShapeID="_x0000_i7252" DrawAspect="Content" ObjectID="_1801842954" r:id="rId252"/>
        </w:object>
      </w:r>
      <w:r w:rsidRPr="00C716C8">
        <w:rPr>
          <w:rFonts w:ascii="Times New Roman" w:hAnsi="Times New Roman" w:cs="Times New Roman"/>
          <w:color w:val="000000"/>
          <w:sz w:val="24"/>
        </w:rPr>
        <w:t>.</w:t>
      </w:r>
    </w:p>
    <w:p w14:paraId="32ED7368" w14:textId="77777777" w:rsidR="00EB1716" w:rsidRPr="00C716C8"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C.</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24"/>
          <w:sz w:val="24"/>
        </w:rPr>
        <w:object w:dxaOrig="2000" w:dyaOrig="660" w14:anchorId="20E02DFE">
          <v:shape id="_x0000_i7253" type="#_x0000_t75" style="width:100.15pt;height:33pt" o:ole="">
            <v:imagedata r:id="rId253" o:title=""/>
          </v:shape>
          <o:OLEObject Type="Embed" ProgID="Equation.DSMT4" ShapeID="_x0000_i7253" DrawAspect="Content" ObjectID="_1801842955" r:id="rId254"/>
        </w:object>
      </w:r>
      <w:r w:rsidRPr="00C716C8">
        <w:rPr>
          <w:rFonts w:ascii="Times New Roman" w:hAnsi="Times New Roman" w:cs="Times New Roman"/>
          <w:color w:val="000000"/>
          <w:sz w:val="24"/>
        </w:rPr>
        <w:t xml:space="preserve">.      </w:t>
      </w:r>
      <w:r w:rsidRPr="00C716C8">
        <w:rPr>
          <w:rFonts w:ascii="Times New Roman" w:hAnsi="Times New Roman" w:cs="Times New Roman"/>
          <w:b/>
          <w:color w:val="FF0000"/>
          <w:sz w:val="24"/>
        </w:rPr>
        <w:tab/>
        <w:t>D</w:t>
      </w:r>
      <w:r w:rsidRPr="00C716C8">
        <w:rPr>
          <w:rFonts w:ascii="Times New Roman" w:hAnsi="Times New Roman" w:cs="Times New Roman"/>
          <w:b/>
          <w:color w:val="000000"/>
          <w:sz w:val="24"/>
        </w:rPr>
        <w:t>.</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24"/>
          <w:sz w:val="24"/>
        </w:rPr>
        <w:object w:dxaOrig="2040" w:dyaOrig="660" w14:anchorId="535139F8">
          <v:shape id="_x0000_i7254" type="#_x0000_t75" style="width:102pt;height:33pt" o:ole="">
            <v:imagedata r:id="rId255" o:title=""/>
          </v:shape>
          <o:OLEObject Type="Embed" ProgID="Equation.DSMT4" ShapeID="_x0000_i7254" DrawAspect="Content" ObjectID="_1801842956" r:id="rId256"/>
        </w:object>
      </w:r>
      <w:r w:rsidRPr="00C716C8">
        <w:rPr>
          <w:rFonts w:ascii="Times New Roman" w:hAnsi="Times New Roman" w:cs="Times New Roman"/>
          <w:color w:val="000000"/>
          <w:sz w:val="24"/>
        </w:rPr>
        <w:t>.</w:t>
      </w:r>
    </w:p>
    <w:p w14:paraId="5A712D1A"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42DC33DC"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Chọn D </w:t>
      </w:r>
    </w:p>
    <w:p w14:paraId="14BE4A9A"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24"/>
          <w:sz w:val="24"/>
        </w:rPr>
        <w:object w:dxaOrig="4080" w:dyaOrig="660" w14:anchorId="6E29D0FB">
          <v:shape id="_x0000_i7255" type="#_x0000_t75" style="width:204pt;height:33pt" o:ole="">
            <v:imagedata r:id="rId257" o:title=""/>
          </v:shape>
          <o:OLEObject Type="Embed" ProgID="Equation.DSMT4" ShapeID="_x0000_i7255" DrawAspect="Content" ObjectID="_1801842957" r:id="rId258"/>
        </w:object>
      </w:r>
      <w:r w:rsidRPr="00C716C8">
        <w:rPr>
          <w:rFonts w:ascii="Times New Roman" w:hAnsi="Times New Roman" w:cs="Times New Roman"/>
          <w:color w:val="000000"/>
          <w:sz w:val="24"/>
        </w:rPr>
        <w:t xml:space="preserve">. </w:t>
      </w:r>
    </w:p>
    <w:p w14:paraId="6340BAF4"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2.</w:t>
      </w:r>
      <w:r w:rsidRPr="00C716C8">
        <w:rPr>
          <w:rFonts w:ascii="Times New Roman" w:hAnsi="Times New Roman" w:cs="Times New Roman"/>
          <w:color w:val="000000"/>
          <w:sz w:val="24"/>
        </w:rPr>
        <w:t xml:space="preserve"> Tìm nguyên hàm </w:t>
      </w:r>
      <w:r w:rsidRPr="00C716C8">
        <w:rPr>
          <w:rFonts w:ascii="Times New Roman" w:hAnsi="Times New Roman" w:cs="Times New Roman"/>
          <w:color w:val="000000"/>
          <w:position w:val="-16"/>
          <w:sz w:val="24"/>
        </w:rPr>
        <w:object w:dxaOrig="1200" w:dyaOrig="440" w14:anchorId="554330FB">
          <v:shape id="_x0000_i7256" type="#_x0000_t75" style="width:60pt;height:22.15pt" o:ole="">
            <v:imagedata r:id="rId259" o:title=""/>
          </v:shape>
          <o:OLEObject Type="Embed" ProgID="Equation.DSMT4" ShapeID="_x0000_i7256" DrawAspect="Content" ObjectID="_1801842958" r:id="rId260"/>
        </w:object>
      </w:r>
      <w:r w:rsidRPr="00C716C8">
        <w:rPr>
          <w:rFonts w:ascii="Times New Roman" w:hAnsi="Times New Roman" w:cs="Times New Roman"/>
          <w:color w:val="000000"/>
          <w:sz w:val="24"/>
        </w:rPr>
        <w:t>.</w:t>
      </w:r>
    </w:p>
    <w:p w14:paraId="455107A5" w14:textId="77777777" w:rsidR="00EB1716" w:rsidRPr="00C716C8"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FF"/>
          <w:sz w:val="24"/>
        </w:rPr>
        <w:tab/>
        <w:t>A.</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6"/>
          <w:sz w:val="24"/>
        </w:rPr>
        <w:object w:dxaOrig="900" w:dyaOrig="279" w14:anchorId="0DBAFA82">
          <v:shape id="_x0000_i7257" type="#_x0000_t75" style="width:45pt;height:13.9pt" o:ole="">
            <v:imagedata r:id="rId261" o:title=""/>
          </v:shape>
          <o:OLEObject Type="Embed" ProgID="Equation.DSMT4" ShapeID="_x0000_i7257" DrawAspect="Content" ObjectID="_1801842959" r:id="rId262"/>
        </w:object>
      </w:r>
      <w:r w:rsidRPr="00C716C8">
        <w:rPr>
          <w:rFonts w:ascii="Times New Roman" w:hAnsi="Times New Roman" w:cs="Times New Roman"/>
          <w:color w:val="000000"/>
          <w:sz w:val="24"/>
        </w:rPr>
        <w:t xml:space="preserve">.    </w:t>
      </w:r>
      <w:r w:rsidRPr="00C716C8">
        <w:rPr>
          <w:rFonts w:ascii="Times New Roman" w:hAnsi="Times New Roman" w:cs="Times New Roman"/>
          <w:b/>
          <w:color w:val="FF0000"/>
          <w:sz w:val="24"/>
        </w:rPr>
        <w:tab/>
        <w:t>B</w:t>
      </w:r>
      <w:r w:rsidRPr="00C716C8">
        <w:rPr>
          <w:rFonts w:ascii="Times New Roman" w:hAnsi="Times New Roman" w:cs="Times New Roman"/>
          <w:b/>
          <w:color w:val="000000"/>
          <w:sz w:val="24"/>
        </w:rPr>
        <w:t>.</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6"/>
          <w:sz w:val="24"/>
        </w:rPr>
        <w:object w:dxaOrig="1180" w:dyaOrig="279" w14:anchorId="5929013A">
          <v:shape id="_x0000_i7258" type="#_x0000_t75" style="width:58.9pt;height:13.9pt" o:ole="">
            <v:imagedata r:id="rId263" o:title=""/>
          </v:shape>
          <o:OLEObject Type="Embed" ProgID="Equation.DSMT4" ShapeID="_x0000_i7258" DrawAspect="Content" ObjectID="_1801842960" r:id="rId264"/>
        </w:object>
      </w:r>
      <w:r w:rsidRPr="00C716C8">
        <w:rPr>
          <w:rFonts w:ascii="Times New Roman" w:hAnsi="Times New Roman" w:cs="Times New Roman"/>
          <w:color w:val="000000"/>
          <w:sz w:val="24"/>
        </w:rPr>
        <w:t>.</w:t>
      </w:r>
      <w:r>
        <w:rPr>
          <w:rFonts w:ascii="Times New Roman" w:hAnsi="Times New Roman" w:cs="Times New Roman"/>
          <w:color w:val="000000"/>
          <w:sz w:val="24"/>
        </w:rPr>
        <w:tab/>
      </w:r>
      <w:r w:rsidRPr="00C716C8">
        <w:rPr>
          <w:rFonts w:ascii="Times New Roman" w:hAnsi="Times New Roman" w:cs="Times New Roman"/>
          <w:b/>
          <w:color w:val="0000FF"/>
          <w:sz w:val="24"/>
        </w:rPr>
        <w:t>C.</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6"/>
          <w:sz w:val="24"/>
        </w:rPr>
        <w:object w:dxaOrig="1040" w:dyaOrig="279" w14:anchorId="1520EA29">
          <v:shape id="_x0000_i7259" type="#_x0000_t75" style="width:52.15pt;height:13.9pt" o:ole="">
            <v:imagedata r:id="rId265" o:title=""/>
          </v:shape>
          <o:OLEObject Type="Embed" ProgID="Equation.DSMT4" ShapeID="_x0000_i7259" DrawAspect="Content" ObjectID="_1801842961" r:id="rId266"/>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D.</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6"/>
          <w:sz w:val="24"/>
        </w:rPr>
        <w:object w:dxaOrig="1060" w:dyaOrig="279" w14:anchorId="2AC3E370">
          <v:shape id="_x0000_i7260" type="#_x0000_t75" style="width:52.9pt;height:13.9pt" o:ole="">
            <v:imagedata r:id="rId267" o:title=""/>
          </v:shape>
          <o:OLEObject Type="Embed" ProgID="Equation.DSMT4" ShapeID="_x0000_i7260" DrawAspect="Content" ObjectID="_1801842962" r:id="rId268"/>
        </w:object>
      </w:r>
      <w:r w:rsidRPr="00C716C8">
        <w:rPr>
          <w:rFonts w:ascii="Times New Roman" w:hAnsi="Times New Roman" w:cs="Times New Roman"/>
          <w:color w:val="000000"/>
          <w:sz w:val="24"/>
        </w:rPr>
        <w:t>.</w:t>
      </w:r>
    </w:p>
    <w:p w14:paraId="509F1916"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02923A29"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Chọn B</w:t>
      </w:r>
    </w:p>
    <w:p w14:paraId="3ECDF037"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3.</w:t>
      </w:r>
      <w:r w:rsidRPr="00C716C8">
        <w:rPr>
          <w:rFonts w:ascii="Times New Roman" w:hAnsi="Times New Roman" w:cs="Times New Roman"/>
          <w:color w:val="000000"/>
          <w:sz w:val="24"/>
        </w:rPr>
        <w:t xml:space="preserve"> Tìm nguyên hàm </w:t>
      </w:r>
      <w:r w:rsidRPr="00C716C8">
        <w:rPr>
          <w:rFonts w:ascii="Times New Roman" w:hAnsi="Times New Roman" w:cs="Times New Roman"/>
          <w:color w:val="000000"/>
          <w:position w:val="-16"/>
          <w:sz w:val="24"/>
        </w:rPr>
        <w:object w:dxaOrig="859" w:dyaOrig="440" w14:anchorId="37F91089">
          <v:shape id="_x0000_i7261" type="#_x0000_t75" style="width:43.15pt;height:22.15pt" o:ole="">
            <v:imagedata r:id="rId269" o:title=""/>
          </v:shape>
          <o:OLEObject Type="Embed" ProgID="Equation.DSMT4" ShapeID="_x0000_i7261" DrawAspect="Content" ObjectID="_1801842963" r:id="rId270"/>
        </w:object>
      </w:r>
      <w:r w:rsidRPr="00C716C8">
        <w:rPr>
          <w:rFonts w:ascii="Times New Roman" w:hAnsi="Times New Roman" w:cs="Times New Roman"/>
          <w:color w:val="000000"/>
          <w:sz w:val="24"/>
        </w:rPr>
        <w:t>.</w:t>
      </w:r>
    </w:p>
    <w:p w14:paraId="7D854618" w14:textId="77777777" w:rsidR="00EB1716" w:rsidRPr="00C716C8"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FF"/>
          <w:sz w:val="24"/>
        </w:rPr>
        <w:tab/>
        <w:t>A.</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6"/>
          <w:sz w:val="24"/>
        </w:rPr>
        <w:object w:dxaOrig="999" w:dyaOrig="320" w14:anchorId="68FC313B">
          <v:shape id="_x0000_i7262" type="#_x0000_t75" style="width:49.9pt;height:16.15pt" o:ole="">
            <v:imagedata r:id="rId271" o:title=""/>
          </v:shape>
          <o:OLEObject Type="Embed" ProgID="Equation.DSMT4" ShapeID="_x0000_i7262" DrawAspect="Content" ObjectID="_1801842964" r:id="rId272"/>
        </w:object>
      </w:r>
      <w:r w:rsidRPr="00C716C8">
        <w:rPr>
          <w:rFonts w:ascii="Times New Roman" w:hAnsi="Times New Roman" w:cs="Times New Roman"/>
          <w:color w:val="000000"/>
          <w:sz w:val="24"/>
        </w:rPr>
        <w:t xml:space="preserve">.    </w:t>
      </w:r>
      <w:r w:rsidRPr="00C716C8">
        <w:rPr>
          <w:rFonts w:ascii="Times New Roman" w:hAnsi="Times New Roman" w:cs="Times New Roman"/>
          <w:b/>
          <w:color w:val="FF0000"/>
          <w:sz w:val="24"/>
        </w:rPr>
        <w:tab/>
        <w:t>B</w:t>
      </w:r>
      <w:r w:rsidRPr="00C716C8">
        <w:rPr>
          <w:rFonts w:ascii="Times New Roman" w:hAnsi="Times New Roman" w:cs="Times New Roman"/>
          <w:b/>
          <w:color w:val="000000"/>
          <w:sz w:val="24"/>
        </w:rPr>
        <w:t>.</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24"/>
          <w:sz w:val="24"/>
        </w:rPr>
        <w:object w:dxaOrig="1080" w:dyaOrig="620" w14:anchorId="2DF99FFE">
          <v:shape id="_x0000_i7263" type="#_x0000_t75" style="width:54pt;height:31.15pt" o:ole="">
            <v:imagedata r:id="rId273" o:title=""/>
          </v:shape>
          <o:OLEObject Type="Embed" ProgID="Equation.DSMT4" ShapeID="_x0000_i7263" DrawAspect="Content" ObjectID="_1801842965" r:id="rId274"/>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C.</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0"/>
          <w:sz w:val="24"/>
        </w:rPr>
        <w:object w:dxaOrig="1420" w:dyaOrig="360" w14:anchorId="5C7B9AE7">
          <v:shape id="_x0000_i7264" type="#_x0000_t75" style="width:70.9pt;height:18pt" o:ole="">
            <v:imagedata r:id="rId275" o:title=""/>
          </v:shape>
          <o:OLEObject Type="Embed" ProgID="Equation.DSMT4" ShapeID="_x0000_i7264" DrawAspect="Content" ObjectID="_1801842966" r:id="rId276"/>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D.</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6"/>
          <w:sz w:val="24"/>
        </w:rPr>
        <w:object w:dxaOrig="880" w:dyaOrig="320" w14:anchorId="0CF282A3">
          <v:shape id="_x0000_i7265" type="#_x0000_t75" style="width:43.9pt;height:16.15pt" o:ole="">
            <v:imagedata r:id="rId277" o:title=""/>
          </v:shape>
          <o:OLEObject Type="Embed" ProgID="Equation.DSMT4" ShapeID="_x0000_i7265" DrawAspect="Content" ObjectID="_1801842967" r:id="rId278"/>
        </w:object>
      </w:r>
      <w:r w:rsidRPr="00C716C8">
        <w:rPr>
          <w:rFonts w:ascii="Times New Roman" w:hAnsi="Times New Roman" w:cs="Times New Roman"/>
          <w:color w:val="000000"/>
          <w:sz w:val="24"/>
        </w:rPr>
        <w:t>.</w:t>
      </w:r>
    </w:p>
    <w:p w14:paraId="7CDF0EEF"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144CEFB9"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Chọn B </w:t>
      </w:r>
    </w:p>
    <w:p w14:paraId="66953A49"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24"/>
          <w:sz w:val="24"/>
        </w:rPr>
        <w:object w:dxaOrig="2100" w:dyaOrig="620" w14:anchorId="4E8A5E36">
          <v:shape id="_x0000_i7266" type="#_x0000_t75" style="width:105pt;height:31.15pt" o:ole="">
            <v:imagedata r:id="rId279" o:title=""/>
          </v:shape>
          <o:OLEObject Type="Embed" ProgID="Equation.DSMT4" ShapeID="_x0000_i7266" DrawAspect="Content" ObjectID="_1801842968" r:id="rId280"/>
        </w:object>
      </w:r>
      <w:r w:rsidRPr="00C716C8">
        <w:rPr>
          <w:rFonts w:ascii="Times New Roman" w:hAnsi="Times New Roman" w:cs="Times New Roman"/>
          <w:color w:val="000000"/>
          <w:sz w:val="24"/>
        </w:rPr>
        <w:t xml:space="preserve">. </w:t>
      </w:r>
    </w:p>
    <w:p w14:paraId="05E9F790"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4.</w:t>
      </w:r>
      <w:r w:rsidRPr="00C716C8">
        <w:rPr>
          <w:rFonts w:ascii="Times New Roman" w:hAnsi="Times New Roman" w:cs="Times New Roman"/>
          <w:color w:val="000000"/>
          <w:sz w:val="24"/>
        </w:rPr>
        <w:t xml:space="preserve"> Biết </w:t>
      </w:r>
      <w:r w:rsidRPr="00C716C8">
        <w:rPr>
          <w:rFonts w:ascii="Times New Roman" w:hAnsi="Times New Roman" w:cs="Times New Roman"/>
          <w:color w:val="000000"/>
          <w:position w:val="-10"/>
          <w:sz w:val="24"/>
        </w:rPr>
        <w:object w:dxaOrig="540" w:dyaOrig="320" w14:anchorId="2D4D23E5">
          <v:shape id="_x0000_i7267" type="#_x0000_t75" style="width:27pt;height:16.15pt" o:ole="">
            <v:imagedata r:id="rId281" o:title=""/>
          </v:shape>
          <o:OLEObject Type="Embed" ProgID="Equation.DSMT4" ShapeID="_x0000_i7267" DrawAspect="Content" ObjectID="_1801842969" r:id="rId282"/>
        </w:object>
      </w:r>
      <w:r w:rsidRPr="00C716C8">
        <w:rPr>
          <w:rFonts w:ascii="Times New Roman" w:hAnsi="Times New Roman" w:cs="Times New Roman"/>
          <w:color w:val="000000"/>
          <w:sz w:val="24"/>
        </w:rPr>
        <w:t xml:space="preserve"> là một nguyên hàm của </w:t>
      </w:r>
      <w:r w:rsidRPr="00C716C8">
        <w:rPr>
          <w:rFonts w:ascii="Times New Roman" w:hAnsi="Times New Roman" w:cs="Times New Roman"/>
          <w:color w:val="000000"/>
          <w:position w:val="-10"/>
          <w:sz w:val="24"/>
        </w:rPr>
        <w:object w:dxaOrig="540" w:dyaOrig="320" w14:anchorId="0366DFB6">
          <v:shape id="_x0000_i7268" type="#_x0000_t75" style="width:27pt;height:16.15pt" o:ole="">
            <v:imagedata r:id="rId283" o:title=""/>
          </v:shape>
          <o:OLEObject Type="Embed" ProgID="Equation.DSMT4" ShapeID="_x0000_i7268" DrawAspect="Content" ObjectID="_1801842970" r:id="rId284"/>
        </w:object>
      </w:r>
      <w:r w:rsidRPr="00C716C8">
        <w:rPr>
          <w:rFonts w:ascii="Times New Roman" w:hAnsi="Times New Roman" w:cs="Times New Roman"/>
          <w:color w:val="000000"/>
          <w:sz w:val="24"/>
        </w:rPr>
        <w:t xml:space="preserve"> thỏa mãn </w:t>
      </w:r>
      <w:r w:rsidRPr="00C716C8">
        <w:rPr>
          <w:rFonts w:ascii="Times New Roman" w:hAnsi="Times New Roman" w:cs="Times New Roman"/>
          <w:color w:val="000000"/>
          <w:position w:val="-10"/>
          <w:sz w:val="24"/>
        </w:rPr>
        <w:object w:dxaOrig="2060" w:dyaOrig="320" w14:anchorId="1CA10297">
          <v:shape id="_x0000_i7269" type="#_x0000_t75" style="width:103.15pt;height:16.15pt" o:ole="">
            <v:imagedata r:id="rId285" o:title=""/>
          </v:shape>
          <o:OLEObject Type="Embed" ProgID="Equation.DSMT4" ShapeID="_x0000_i7269" DrawAspect="Content" ObjectID="_1801842971" r:id="rId286"/>
        </w:object>
      </w:r>
      <w:r w:rsidRPr="00C716C8">
        <w:rPr>
          <w:rFonts w:ascii="Times New Roman" w:hAnsi="Times New Roman" w:cs="Times New Roman"/>
          <w:color w:val="000000"/>
          <w:sz w:val="24"/>
        </w:rPr>
        <w:t xml:space="preserve">. Tính </w:t>
      </w:r>
      <w:r w:rsidRPr="00C716C8">
        <w:rPr>
          <w:rFonts w:ascii="Times New Roman" w:hAnsi="Times New Roman" w:cs="Times New Roman"/>
          <w:color w:val="000000"/>
          <w:position w:val="-32"/>
          <w:sz w:val="24"/>
        </w:rPr>
        <w:object w:dxaOrig="920" w:dyaOrig="760" w14:anchorId="67ED1A8B">
          <v:shape id="_x0000_i7270" type="#_x0000_t75" style="width:46.15pt;height:37.9pt" o:ole="">
            <v:imagedata r:id="rId287" o:title=""/>
          </v:shape>
          <o:OLEObject Type="Embed" ProgID="Equation.DSMT4" ShapeID="_x0000_i7270" DrawAspect="Content" ObjectID="_1801842972" r:id="rId288"/>
        </w:object>
      </w:r>
      <w:r w:rsidRPr="00C716C8">
        <w:rPr>
          <w:rFonts w:ascii="Times New Roman" w:hAnsi="Times New Roman" w:cs="Times New Roman"/>
          <w:color w:val="000000"/>
          <w:sz w:val="24"/>
        </w:rPr>
        <w:t>.</w:t>
      </w:r>
    </w:p>
    <w:p w14:paraId="7BCAF825" w14:textId="77777777" w:rsidR="00EB1716" w:rsidRPr="00C716C8"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FF"/>
          <w:sz w:val="24"/>
        </w:rPr>
        <w:tab/>
        <w:t>A.</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6"/>
          <w:sz w:val="24"/>
        </w:rPr>
        <w:object w:dxaOrig="320" w:dyaOrig="279" w14:anchorId="0E202F79">
          <v:shape id="_x0000_i7271" type="#_x0000_t75" style="width:16.15pt;height:13.9pt" o:ole="">
            <v:imagedata r:id="rId289" o:title=""/>
          </v:shape>
          <o:OLEObject Type="Embed" ProgID="Equation.DSMT4" ShapeID="_x0000_i7271" DrawAspect="Content" ObjectID="_1801842973" r:id="rId290"/>
        </w:object>
      </w:r>
      <w:r w:rsidRPr="00C716C8">
        <w:rPr>
          <w:rFonts w:ascii="Times New Roman" w:hAnsi="Times New Roman" w:cs="Times New Roman"/>
          <w:color w:val="000000"/>
          <w:sz w:val="24"/>
        </w:rPr>
        <w:t xml:space="preserve">.    </w:t>
      </w:r>
      <w:r w:rsidRPr="00C716C8">
        <w:rPr>
          <w:rFonts w:ascii="Times New Roman" w:hAnsi="Times New Roman" w:cs="Times New Roman"/>
          <w:b/>
          <w:color w:val="FF0000"/>
          <w:sz w:val="24"/>
        </w:rPr>
        <w:tab/>
        <w:t>B</w:t>
      </w:r>
      <w:r w:rsidRPr="00C716C8">
        <w:rPr>
          <w:rFonts w:ascii="Times New Roman" w:hAnsi="Times New Roman" w:cs="Times New Roman"/>
          <w:b/>
          <w:color w:val="000000"/>
          <w:sz w:val="24"/>
        </w:rPr>
        <w:t>.</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6"/>
          <w:sz w:val="24"/>
        </w:rPr>
        <w:object w:dxaOrig="180" w:dyaOrig="279" w14:anchorId="03C9FACB">
          <v:shape id="_x0000_i7272" type="#_x0000_t75" style="width:9pt;height:13.9pt" o:ole="">
            <v:imagedata r:id="rId291" o:title=""/>
          </v:shape>
          <o:OLEObject Type="Embed" ProgID="Equation.DSMT4" ShapeID="_x0000_i7272" DrawAspect="Content" ObjectID="_1801842974" r:id="rId292"/>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C.</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6"/>
          <w:sz w:val="24"/>
        </w:rPr>
        <w:object w:dxaOrig="279" w:dyaOrig="279" w14:anchorId="76A6FC4F">
          <v:shape id="_x0000_i7273" type="#_x0000_t75" style="width:13.9pt;height:13.9pt" o:ole="">
            <v:imagedata r:id="rId293" o:title=""/>
          </v:shape>
          <o:OLEObject Type="Embed" ProgID="Equation.DSMT4" ShapeID="_x0000_i7273" DrawAspect="Content" ObjectID="_1801842975" r:id="rId294"/>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D.</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6"/>
          <w:sz w:val="24"/>
        </w:rPr>
        <w:object w:dxaOrig="320" w:dyaOrig="279" w14:anchorId="7F2A563C">
          <v:shape id="_x0000_i7274" type="#_x0000_t75" style="width:16.15pt;height:13.9pt" o:ole="">
            <v:imagedata r:id="rId295" o:title=""/>
          </v:shape>
          <o:OLEObject Type="Embed" ProgID="Equation.DSMT4" ShapeID="_x0000_i7274" DrawAspect="Content" ObjectID="_1801842976" r:id="rId296"/>
        </w:object>
      </w:r>
      <w:r w:rsidRPr="00C716C8">
        <w:rPr>
          <w:rFonts w:ascii="Times New Roman" w:hAnsi="Times New Roman" w:cs="Times New Roman"/>
          <w:color w:val="000000"/>
          <w:sz w:val="24"/>
        </w:rPr>
        <w:t>.</w:t>
      </w:r>
    </w:p>
    <w:p w14:paraId="349EA36C"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44F02300"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Chọn B</w:t>
      </w:r>
    </w:p>
    <w:p w14:paraId="4B7B9CC1"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32"/>
          <w:sz w:val="24"/>
        </w:rPr>
        <w:object w:dxaOrig="3760" w:dyaOrig="760" w14:anchorId="163B3F99">
          <v:shape id="_x0000_i7275" type="#_x0000_t75" style="width:187.9pt;height:37.9pt" o:ole="">
            <v:imagedata r:id="rId297" o:title=""/>
          </v:shape>
          <o:OLEObject Type="Embed" ProgID="Equation.DSMT4" ShapeID="_x0000_i7275" DrawAspect="Content" ObjectID="_1801842977" r:id="rId298"/>
        </w:object>
      </w:r>
      <w:r w:rsidRPr="00C716C8">
        <w:rPr>
          <w:rFonts w:ascii="Times New Roman" w:hAnsi="Times New Roman" w:cs="Times New Roman"/>
          <w:color w:val="000000"/>
          <w:sz w:val="24"/>
        </w:rPr>
        <w:t xml:space="preserve">. </w:t>
      </w:r>
    </w:p>
    <w:p w14:paraId="60396536"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5.</w:t>
      </w:r>
      <w:r w:rsidRPr="00C716C8">
        <w:rPr>
          <w:rFonts w:ascii="Times New Roman" w:hAnsi="Times New Roman" w:cs="Times New Roman"/>
          <w:color w:val="000000"/>
          <w:sz w:val="24"/>
        </w:rPr>
        <w:t xml:space="preserve"> Tính tích phân </w:t>
      </w:r>
      <w:r w:rsidRPr="00C716C8">
        <w:rPr>
          <w:rFonts w:ascii="Times New Roman" w:hAnsi="Times New Roman" w:cs="Times New Roman"/>
          <w:color w:val="000000"/>
          <w:position w:val="-32"/>
          <w:sz w:val="24"/>
        </w:rPr>
        <w:object w:dxaOrig="620" w:dyaOrig="760" w14:anchorId="7A039789">
          <v:shape id="_x0000_i7276" type="#_x0000_t75" style="width:31.15pt;height:37.9pt" o:ole="">
            <v:imagedata r:id="rId299" o:title=""/>
          </v:shape>
          <o:OLEObject Type="Embed" ProgID="Equation.DSMT4" ShapeID="_x0000_i7276" DrawAspect="Content" ObjectID="_1801842978" r:id="rId300"/>
        </w:object>
      </w:r>
      <w:r w:rsidRPr="00C716C8">
        <w:rPr>
          <w:rFonts w:ascii="Times New Roman" w:hAnsi="Times New Roman" w:cs="Times New Roman"/>
          <w:color w:val="000000"/>
          <w:sz w:val="24"/>
        </w:rPr>
        <w:t>.</w:t>
      </w:r>
    </w:p>
    <w:p w14:paraId="14ECC54D" w14:textId="77777777" w:rsidR="00EB1716" w:rsidRPr="00C716C8"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FF"/>
          <w:sz w:val="24"/>
        </w:rPr>
        <w:tab/>
        <w:t>A.</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24"/>
          <w:sz w:val="24"/>
        </w:rPr>
        <w:object w:dxaOrig="600" w:dyaOrig="620" w14:anchorId="76D9637E">
          <v:shape id="_x0000_i7277" type="#_x0000_t75" style="width:30pt;height:31.15pt" o:ole="">
            <v:imagedata r:id="rId301" o:title=""/>
          </v:shape>
          <o:OLEObject Type="Embed" ProgID="Equation.DSMT4" ShapeID="_x0000_i7277" DrawAspect="Content" ObjectID="_1801842979" r:id="rId302"/>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B.</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24"/>
          <w:sz w:val="24"/>
        </w:rPr>
        <w:object w:dxaOrig="639" w:dyaOrig="620" w14:anchorId="0CCADB60">
          <v:shape id="_x0000_i7278" type="#_x0000_t75" style="width:31.9pt;height:31.15pt" o:ole="">
            <v:imagedata r:id="rId303" o:title=""/>
          </v:shape>
          <o:OLEObject Type="Embed" ProgID="Equation.DSMT4" ShapeID="_x0000_i7278" DrawAspect="Content" ObjectID="_1801842980" r:id="rId304"/>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C.</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24"/>
          <w:sz w:val="24"/>
        </w:rPr>
        <w:object w:dxaOrig="639" w:dyaOrig="620" w14:anchorId="5D4EBC6D">
          <v:shape id="_x0000_i7279" type="#_x0000_t75" style="width:31.9pt;height:31.15pt" o:ole="">
            <v:imagedata r:id="rId305" o:title=""/>
          </v:shape>
          <o:OLEObject Type="Embed" ProgID="Equation.DSMT4" ShapeID="_x0000_i7279" DrawAspect="Content" ObjectID="_1801842981" r:id="rId306"/>
        </w:object>
      </w:r>
      <w:r w:rsidRPr="00C716C8">
        <w:rPr>
          <w:rFonts w:ascii="Times New Roman" w:hAnsi="Times New Roman" w:cs="Times New Roman"/>
          <w:color w:val="000000"/>
          <w:sz w:val="24"/>
        </w:rPr>
        <w:t xml:space="preserve">.      </w:t>
      </w:r>
      <w:r w:rsidRPr="00C716C8">
        <w:rPr>
          <w:rFonts w:ascii="Times New Roman" w:hAnsi="Times New Roman" w:cs="Times New Roman"/>
          <w:b/>
          <w:color w:val="FF0000"/>
          <w:sz w:val="24"/>
        </w:rPr>
        <w:tab/>
        <w:t>D</w:t>
      </w:r>
      <w:r w:rsidRPr="00C716C8">
        <w:rPr>
          <w:rFonts w:ascii="Times New Roman" w:hAnsi="Times New Roman" w:cs="Times New Roman"/>
          <w:b/>
          <w:color w:val="000000"/>
          <w:sz w:val="24"/>
        </w:rPr>
        <w:t>.</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24"/>
          <w:sz w:val="24"/>
        </w:rPr>
        <w:object w:dxaOrig="600" w:dyaOrig="620" w14:anchorId="309F9789">
          <v:shape id="_x0000_i7280" type="#_x0000_t75" style="width:30pt;height:31.15pt" o:ole="">
            <v:imagedata r:id="rId307" o:title=""/>
          </v:shape>
          <o:OLEObject Type="Embed" ProgID="Equation.DSMT4" ShapeID="_x0000_i7280" DrawAspect="Content" ObjectID="_1801842982" r:id="rId308"/>
        </w:object>
      </w:r>
      <w:r w:rsidRPr="00C716C8">
        <w:rPr>
          <w:rFonts w:ascii="Times New Roman" w:hAnsi="Times New Roman" w:cs="Times New Roman"/>
          <w:color w:val="000000"/>
          <w:sz w:val="24"/>
        </w:rPr>
        <w:t>.</w:t>
      </w:r>
    </w:p>
    <w:p w14:paraId="5A59D80A"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43C1D2E5"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Chọn D </w:t>
      </w:r>
    </w:p>
    <w:p w14:paraId="7DC47E2B"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32"/>
          <w:sz w:val="24"/>
        </w:rPr>
        <w:object w:dxaOrig="2860" w:dyaOrig="760" w14:anchorId="758538DC">
          <v:shape id="_x0000_i7281" type="#_x0000_t75" style="width:142.9pt;height:37.9pt" o:ole="">
            <v:imagedata r:id="rId309" o:title=""/>
          </v:shape>
          <o:OLEObject Type="Embed" ProgID="Equation.DSMT4" ShapeID="_x0000_i7281" DrawAspect="Content" ObjectID="_1801842983" r:id="rId310"/>
        </w:object>
      </w:r>
      <w:r w:rsidRPr="00C716C8">
        <w:rPr>
          <w:rFonts w:ascii="Times New Roman" w:hAnsi="Times New Roman" w:cs="Times New Roman"/>
          <w:color w:val="000000"/>
          <w:position w:val="-24"/>
          <w:sz w:val="24"/>
        </w:rPr>
        <w:object w:dxaOrig="780" w:dyaOrig="620" w14:anchorId="12E344D0">
          <v:shape id="_x0000_i7282" type="#_x0000_t75" style="width:39pt;height:31.15pt" o:ole="">
            <v:imagedata r:id="rId311" o:title=""/>
          </v:shape>
          <o:OLEObject Type="Embed" ProgID="Equation.DSMT4" ShapeID="_x0000_i7282" DrawAspect="Content" ObjectID="_1801842984" r:id="rId312"/>
        </w:object>
      </w:r>
      <w:r w:rsidRPr="00C716C8">
        <w:rPr>
          <w:rFonts w:ascii="Times New Roman" w:hAnsi="Times New Roman" w:cs="Times New Roman"/>
          <w:color w:val="000000"/>
          <w:sz w:val="24"/>
        </w:rPr>
        <w:t>.</w:t>
      </w:r>
    </w:p>
    <w:p w14:paraId="762935CC" w14:textId="77777777" w:rsidR="00EB1716" w:rsidRPr="00C716C8" w:rsidRDefault="00EB1716" w:rsidP="00EB1716">
      <w:pPr>
        <w:spacing w:after="0" w:line="240" w:lineRule="auto"/>
        <w:rPr>
          <w:rFonts w:ascii="Times New Roman" w:hAnsi="Times New Roman" w:cs="Times New Roman"/>
          <w:color w:val="000000"/>
          <w:sz w:val="24"/>
        </w:rPr>
      </w:pPr>
      <w:r w:rsidRPr="00C716C8">
        <w:rPr>
          <w:rFonts w:ascii="Times New Roman" w:hAnsi="Times New Roman" w:cs="Times New Roman"/>
          <w:b/>
          <w:color w:val="800080"/>
          <w:sz w:val="24"/>
        </w:rPr>
        <w:t>Câu 6.</w:t>
      </w:r>
      <w:r w:rsidRPr="00C716C8">
        <w:rPr>
          <w:rFonts w:ascii="Times New Roman" w:hAnsi="Times New Roman" w:cs="Times New Roman"/>
          <w:color w:val="000000"/>
          <w:sz w:val="24"/>
        </w:rPr>
        <w:t xml:space="preserve"> Tính tích phân </w:t>
      </w:r>
      <w:r w:rsidRPr="00C716C8">
        <w:rPr>
          <w:rFonts w:ascii="Times New Roman" w:hAnsi="Times New Roman" w:cs="Times New Roman"/>
          <w:color w:val="000000"/>
          <w:position w:val="-48"/>
          <w:sz w:val="24"/>
        </w:rPr>
        <w:object w:dxaOrig="1300" w:dyaOrig="1080" w14:anchorId="33D3A0D3">
          <v:shape id="_x0000_i7283" type="#_x0000_t75" style="width:64.9pt;height:54pt" o:ole="">
            <v:imagedata r:id="rId313" o:title=""/>
          </v:shape>
          <o:OLEObject Type="Embed" ProgID="Equation.DSMT4" ShapeID="_x0000_i7283" DrawAspect="Content" ObjectID="_1801842985" r:id="rId314"/>
        </w:object>
      </w:r>
      <w:r w:rsidRPr="00C716C8">
        <w:rPr>
          <w:rFonts w:ascii="Times New Roman" w:hAnsi="Times New Roman" w:cs="Times New Roman"/>
          <w:color w:val="000000"/>
          <w:sz w:val="24"/>
        </w:rPr>
        <w:t>.</w:t>
      </w:r>
    </w:p>
    <w:p w14:paraId="2601CED1" w14:textId="77777777" w:rsidR="00EB1716" w:rsidRPr="00C716C8"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FF"/>
          <w:sz w:val="24"/>
        </w:rPr>
        <w:tab/>
        <w:t>A.</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24"/>
          <w:sz w:val="24"/>
        </w:rPr>
        <w:object w:dxaOrig="1500" w:dyaOrig="680" w14:anchorId="58CDA082">
          <v:shape id="_x0000_i7284" type="#_x0000_t75" style="width:75pt;height:34.15pt" o:ole="">
            <v:imagedata r:id="rId315" o:title=""/>
          </v:shape>
          <o:OLEObject Type="Embed" ProgID="Equation.DSMT4" ShapeID="_x0000_i7284" DrawAspect="Content" ObjectID="_1801842986" r:id="rId316"/>
        </w:object>
      </w:r>
      <w:r w:rsidRPr="00C716C8">
        <w:rPr>
          <w:rFonts w:ascii="Times New Roman" w:hAnsi="Times New Roman" w:cs="Times New Roman"/>
          <w:color w:val="000000"/>
          <w:sz w:val="24"/>
        </w:rPr>
        <w:t xml:space="preserve">.    </w:t>
      </w:r>
      <w:r w:rsidRPr="00C716C8">
        <w:rPr>
          <w:rFonts w:ascii="Times New Roman" w:hAnsi="Times New Roman" w:cs="Times New Roman"/>
          <w:b/>
          <w:color w:val="FF0000"/>
          <w:sz w:val="24"/>
        </w:rPr>
        <w:tab/>
        <w:t>B</w:t>
      </w:r>
      <w:r w:rsidRPr="00C716C8">
        <w:rPr>
          <w:rFonts w:ascii="Times New Roman" w:hAnsi="Times New Roman" w:cs="Times New Roman"/>
          <w:b/>
          <w:color w:val="000000"/>
          <w:sz w:val="24"/>
        </w:rPr>
        <w:t>.</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24"/>
          <w:sz w:val="24"/>
        </w:rPr>
        <w:object w:dxaOrig="400" w:dyaOrig="620" w14:anchorId="63937D9B">
          <v:shape id="_x0000_i7285" type="#_x0000_t75" style="width:19.9pt;height:31.15pt" o:ole="">
            <v:imagedata r:id="rId317" o:title=""/>
          </v:shape>
          <o:OLEObject Type="Embed" ProgID="Equation.DSMT4" ShapeID="_x0000_i7285" DrawAspect="Content" ObjectID="_1801842987" r:id="rId318"/>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C.</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24"/>
          <w:sz w:val="24"/>
        </w:rPr>
        <w:object w:dxaOrig="960" w:dyaOrig="680" w14:anchorId="2C46901B">
          <v:shape id="_x0000_i7286" type="#_x0000_t75" style="width:48pt;height:34.15pt" o:ole="">
            <v:imagedata r:id="rId319" o:title=""/>
          </v:shape>
          <o:OLEObject Type="Embed" ProgID="Equation.DSMT4" ShapeID="_x0000_i7286" DrawAspect="Content" ObjectID="_1801842988" r:id="rId320"/>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D.</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24"/>
          <w:sz w:val="24"/>
        </w:rPr>
        <w:object w:dxaOrig="859" w:dyaOrig="620" w14:anchorId="2A132BC2">
          <v:shape id="_x0000_i7287" type="#_x0000_t75" style="width:43.15pt;height:31.15pt" o:ole="">
            <v:imagedata r:id="rId321" o:title=""/>
          </v:shape>
          <o:OLEObject Type="Embed" ProgID="Equation.DSMT4" ShapeID="_x0000_i7287" DrawAspect="Content" ObjectID="_1801842989" r:id="rId322"/>
        </w:object>
      </w:r>
      <w:r w:rsidRPr="00C716C8">
        <w:rPr>
          <w:rFonts w:ascii="Times New Roman" w:hAnsi="Times New Roman" w:cs="Times New Roman"/>
          <w:color w:val="000000"/>
          <w:sz w:val="24"/>
        </w:rPr>
        <w:t>.</w:t>
      </w:r>
    </w:p>
    <w:p w14:paraId="2E67FD92"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lastRenderedPageBreak/>
        <w:t>Lời giải:</w:t>
      </w:r>
    </w:p>
    <w:p w14:paraId="6677951D"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Chọn B</w:t>
      </w:r>
    </w:p>
    <w:p w14:paraId="14A079E4" w14:textId="77777777" w:rsidR="00EB1716" w:rsidRDefault="00EB1716" w:rsidP="00EB1716">
      <w:pPr>
        <w:spacing w:after="0" w:line="240" w:lineRule="auto"/>
        <w:ind w:left="25"/>
        <w:jc w:val="center"/>
        <w:rPr>
          <w:rFonts w:ascii="Times New Roman" w:hAnsi="Times New Roman" w:cs="Times New Roman"/>
          <w:color w:val="000000"/>
          <w:sz w:val="24"/>
        </w:rPr>
      </w:pPr>
      <w:r w:rsidRPr="00C716C8">
        <w:rPr>
          <w:rFonts w:ascii="Times New Roman" w:hAnsi="Times New Roman" w:cs="Times New Roman"/>
          <w:color w:val="000000"/>
          <w:position w:val="-48"/>
          <w:sz w:val="24"/>
        </w:rPr>
        <w:object w:dxaOrig="2540" w:dyaOrig="1080" w14:anchorId="3C82840C">
          <v:shape id="_x0000_i7288" type="#_x0000_t75" style="width:127.15pt;height:54pt" o:ole="">
            <v:imagedata r:id="rId323" o:title=""/>
          </v:shape>
          <o:OLEObject Type="Embed" ProgID="Equation.DSMT4" ShapeID="_x0000_i7288" DrawAspect="Content" ObjectID="_1801842990" r:id="rId324"/>
        </w:object>
      </w:r>
      <w:r w:rsidRPr="00C716C8">
        <w:rPr>
          <w:rFonts w:ascii="Times New Roman" w:hAnsi="Times New Roman" w:cs="Times New Roman"/>
          <w:color w:val="000000"/>
          <w:position w:val="-28"/>
          <w:sz w:val="24"/>
        </w:rPr>
        <w:object w:dxaOrig="2640" w:dyaOrig="680" w14:anchorId="7610A0A4">
          <v:shape id="_x0000_i7289" type="#_x0000_t75" style="width:132pt;height:34.15pt" o:ole="">
            <v:imagedata r:id="rId325" o:title=""/>
          </v:shape>
          <o:OLEObject Type="Embed" ProgID="Equation.DSMT4" ShapeID="_x0000_i7289" DrawAspect="Content" ObjectID="_1801842991" r:id="rId326"/>
        </w:object>
      </w:r>
      <w:r w:rsidRPr="00C716C8">
        <w:rPr>
          <w:rFonts w:ascii="Times New Roman" w:hAnsi="Times New Roman" w:cs="Times New Roman"/>
          <w:color w:val="000000"/>
          <w:sz w:val="24"/>
        </w:rPr>
        <w:t xml:space="preserve">. </w:t>
      </w:r>
    </w:p>
    <w:p w14:paraId="6B70D912" w14:textId="77777777" w:rsidR="00EB1716" w:rsidRPr="00C716C8" w:rsidRDefault="00EB1716" w:rsidP="00EB1716">
      <w:pPr>
        <w:spacing w:after="0" w:line="240" w:lineRule="auto"/>
        <w:ind w:left="25"/>
        <w:rPr>
          <w:rFonts w:ascii="Times New Roman" w:hAnsi="Times New Roman" w:cs="Times New Roman"/>
          <w:color w:val="000000"/>
          <w:sz w:val="24"/>
        </w:rPr>
      </w:pPr>
    </w:p>
    <w:p w14:paraId="63447F0C"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7.</w:t>
      </w:r>
      <w:r w:rsidRPr="00C716C8">
        <w:rPr>
          <w:rFonts w:ascii="Times New Roman" w:hAnsi="Times New Roman" w:cs="Times New Roman"/>
          <w:color w:val="000000"/>
          <w:sz w:val="24"/>
        </w:rPr>
        <w:t xml:space="preserve"> Gọi </w:t>
      </w:r>
      <w:r w:rsidRPr="00C716C8">
        <w:rPr>
          <w:rFonts w:ascii="Times New Roman" w:hAnsi="Times New Roman" w:cs="Times New Roman"/>
          <w:color w:val="000000"/>
          <w:position w:val="-6"/>
          <w:sz w:val="24"/>
        </w:rPr>
        <w:object w:dxaOrig="220" w:dyaOrig="279" w14:anchorId="76EF9D13">
          <v:shape id="_x0000_i7290" type="#_x0000_t75" style="width:10.9pt;height:13.9pt" o:ole="">
            <v:imagedata r:id="rId327" o:title=""/>
          </v:shape>
          <o:OLEObject Type="Embed" ProgID="Equation.DSMT4" ShapeID="_x0000_i7290" DrawAspect="Content" ObjectID="_1801842992" r:id="rId328"/>
        </w:object>
      </w:r>
      <w:r w:rsidRPr="00C716C8">
        <w:rPr>
          <w:rFonts w:ascii="Times New Roman" w:hAnsi="Times New Roman" w:cs="Times New Roman"/>
          <w:color w:val="000000"/>
          <w:sz w:val="24"/>
        </w:rPr>
        <w:t xml:space="preserve"> là diện tích của hình phẳng giới hạn bởi các đường </w:t>
      </w:r>
      <w:r w:rsidRPr="00C716C8">
        <w:rPr>
          <w:rFonts w:ascii="Times New Roman" w:hAnsi="Times New Roman" w:cs="Times New Roman"/>
          <w:color w:val="000000"/>
          <w:position w:val="-10"/>
          <w:sz w:val="24"/>
        </w:rPr>
        <w:object w:dxaOrig="2900" w:dyaOrig="320" w14:anchorId="6169D883">
          <v:shape id="_x0000_i7291" type="#_x0000_t75" style="width:145.15pt;height:16.15pt" o:ole="">
            <v:imagedata r:id="rId329" o:title=""/>
          </v:shape>
          <o:OLEObject Type="Embed" ProgID="Equation.DSMT4" ShapeID="_x0000_i7291" DrawAspect="Content" ObjectID="_1801842993" r:id="rId330"/>
        </w:object>
      </w:r>
      <w:r w:rsidRPr="00C716C8">
        <w:rPr>
          <w:rFonts w:ascii="Times New Roman" w:hAnsi="Times New Roman" w:cs="Times New Roman"/>
          <w:color w:val="000000"/>
          <w:sz w:val="24"/>
        </w:rPr>
        <w:t>. Khẳng định nào sau đây đúng?</w:t>
      </w:r>
    </w:p>
    <w:p w14:paraId="55CAE4C5" w14:textId="77777777" w:rsidR="00EB1716"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FF"/>
          <w:sz w:val="24"/>
        </w:rPr>
        <w:tab/>
        <w:t>A.</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30"/>
          <w:sz w:val="24"/>
        </w:rPr>
        <w:object w:dxaOrig="2580" w:dyaOrig="740" w14:anchorId="34A4081C">
          <v:shape id="_x0000_i7292" type="#_x0000_t75" style="width:129pt;height:37.15pt" o:ole="">
            <v:imagedata r:id="rId331" o:title=""/>
          </v:shape>
          <o:OLEObject Type="Embed" ProgID="Equation.DSMT4" ShapeID="_x0000_i7292" DrawAspect="Content" ObjectID="_1801842994" r:id="rId332"/>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B.</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30"/>
          <w:sz w:val="24"/>
        </w:rPr>
        <w:object w:dxaOrig="2220" w:dyaOrig="740" w14:anchorId="13D7F0F1">
          <v:shape id="_x0000_i7293" type="#_x0000_t75" style="width:111pt;height:37.15pt" o:ole="">
            <v:imagedata r:id="rId333" o:title=""/>
          </v:shape>
          <o:OLEObject Type="Embed" ProgID="Equation.DSMT4" ShapeID="_x0000_i7293" DrawAspect="Content" ObjectID="_1801842995" r:id="rId334"/>
        </w:object>
      </w:r>
      <w:r w:rsidRPr="00C716C8">
        <w:rPr>
          <w:rFonts w:ascii="Times New Roman" w:hAnsi="Times New Roman" w:cs="Times New Roman"/>
          <w:color w:val="000000"/>
          <w:sz w:val="24"/>
        </w:rPr>
        <w:t>.</w:t>
      </w:r>
    </w:p>
    <w:p w14:paraId="63B74B9B" w14:textId="77777777" w:rsidR="00EB1716"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  </w:t>
      </w:r>
      <w:r w:rsidRPr="00C716C8">
        <w:rPr>
          <w:rFonts w:ascii="Times New Roman" w:hAnsi="Times New Roman" w:cs="Times New Roman"/>
          <w:b/>
          <w:color w:val="FF0000"/>
          <w:sz w:val="24"/>
        </w:rPr>
        <w:tab/>
        <w:t>C</w:t>
      </w:r>
      <w:r w:rsidRPr="00C716C8">
        <w:rPr>
          <w:rFonts w:ascii="Times New Roman" w:hAnsi="Times New Roman" w:cs="Times New Roman"/>
          <w:b/>
          <w:color w:val="000000"/>
          <w:sz w:val="24"/>
        </w:rPr>
        <w:t>.</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30"/>
          <w:sz w:val="24"/>
        </w:rPr>
        <w:object w:dxaOrig="2020" w:dyaOrig="740" w14:anchorId="5E430E10">
          <v:shape id="_x0000_i7294" type="#_x0000_t75" style="width:100.9pt;height:37.15pt" o:ole="">
            <v:imagedata r:id="rId335" o:title=""/>
          </v:shape>
          <o:OLEObject Type="Embed" ProgID="Equation.DSMT4" ShapeID="_x0000_i7294" DrawAspect="Content" ObjectID="_1801842996" r:id="rId336"/>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D.</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30"/>
          <w:sz w:val="24"/>
        </w:rPr>
        <w:object w:dxaOrig="2060" w:dyaOrig="740" w14:anchorId="4D7F64B6">
          <v:shape id="_x0000_i7295" type="#_x0000_t75" style="width:103.15pt;height:37.15pt" o:ole="">
            <v:imagedata r:id="rId337" o:title=""/>
          </v:shape>
          <o:OLEObject Type="Embed" ProgID="Equation.DSMT4" ShapeID="_x0000_i7295" DrawAspect="Content" ObjectID="_1801842997" r:id="rId338"/>
        </w:object>
      </w:r>
      <w:r w:rsidRPr="00C716C8">
        <w:rPr>
          <w:rFonts w:ascii="Times New Roman" w:hAnsi="Times New Roman" w:cs="Times New Roman"/>
          <w:color w:val="000000"/>
          <w:sz w:val="24"/>
        </w:rPr>
        <w:t>.</w:t>
      </w:r>
    </w:p>
    <w:p w14:paraId="09DC64AF"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670F4C36"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Chọn C </w:t>
      </w:r>
    </w:p>
    <w:p w14:paraId="50EBAE20"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30"/>
          <w:sz w:val="24"/>
        </w:rPr>
        <w:object w:dxaOrig="3800" w:dyaOrig="740" w14:anchorId="2B477F59">
          <v:shape id="_x0000_i7296" type="#_x0000_t75" style="width:190.15pt;height:37.15pt" o:ole="">
            <v:imagedata r:id="rId339" o:title=""/>
          </v:shape>
          <o:OLEObject Type="Embed" ProgID="Equation.DSMT4" ShapeID="_x0000_i7296" DrawAspect="Content" ObjectID="_1801842998" r:id="rId340"/>
        </w:object>
      </w:r>
      <w:r w:rsidRPr="00C716C8">
        <w:rPr>
          <w:rFonts w:ascii="Times New Roman" w:hAnsi="Times New Roman" w:cs="Times New Roman"/>
          <w:color w:val="000000"/>
          <w:sz w:val="24"/>
        </w:rPr>
        <w:t xml:space="preserve">. </w:t>
      </w:r>
    </w:p>
    <w:p w14:paraId="7C83DAC9" w14:textId="77777777" w:rsidR="00EB1716" w:rsidRPr="00C716C8" w:rsidRDefault="00EB1716" w:rsidP="00EB1716">
      <w:pPr>
        <w:spacing w:after="0" w:line="240" w:lineRule="auto"/>
        <w:ind w:left="25"/>
        <w:rPr>
          <w:rFonts w:ascii="Times New Roman" w:hAnsi="Times New Roman" w:cs="Times New Roman"/>
          <w:color w:val="000000"/>
          <w:sz w:val="24"/>
        </w:rPr>
      </w:pPr>
    </w:p>
    <w:p w14:paraId="696D5710"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8.</w:t>
      </w:r>
      <w:r w:rsidRPr="00C716C8">
        <w:rPr>
          <w:rFonts w:ascii="Times New Roman" w:hAnsi="Times New Roman" w:cs="Times New Roman"/>
          <w:color w:val="000000"/>
          <w:sz w:val="24"/>
        </w:rPr>
        <w:t xml:space="preserve"> Cho hàm số </w:t>
      </w:r>
      <w:r w:rsidRPr="00C716C8">
        <w:rPr>
          <w:rFonts w:ascii="Times New Roman" w:hAnsi="Times New Roman" w:cs="Times New Roman"/>
          <w:color w:val="000000"/>
          <w:position w:val="-10"/>
          <w:sz w:val="24"/>
        </w:rPr>
        <w:object w:dxaOrig="920" w:dyaOrig="320" w14:anchorId="70ED3C04">
          <v:shape id="_x0000_i7297" type="#_x0000_t75" style="width:46.15pt;height:16.15pt" o:ole="">
            <v:imagedata r:id="rId341" o:title=""/>
          </v:shape>
          <o:OLEObject Type="Embed" ProgID="Equation.DSMT4" ShapeID="_x0000_i7297" DrawAspect="Content" ObjectID="_1801842999" r:id="rId342"/>
        </w:object>
      </w:r>
      <w:r w:rsidRPr="00C716C8">
        <w:rPr>
          <w:rFonts w:ascii="Times New Roman" w:hAnsi="Times New Roman" w:cs="Times New Roman"/>
          <w:color w:val="000000"/>
          <w:sz w:val="24"/>
        </w:rPr>
        <w:t xml:space="preserve"> có đồ thị như hình vẽ. Gọi </w:t>
      </w:r>
      <w:r w:rsidRPr="00C716C8">
        <w:rPr>
          <w:rFonts w:ascii="Times New Roman" w:hAnsi="Times New Roman" w:cs="Times New Roman"/>
          <w:color w:val="000000"/>
          <w:position w:val="-6"/>
          <w:sz w:val="24"/>
        </w:rPr>
        <w:object w:dxaOrig="220" w:dyaOrig="279" w14:anchorId="5824589E">
          <v:shape id="_x0000_i7298" type="#_x0000_t75" style="width:10.9pt;height:13.9pt" o:ole="">
            <v:imagedata r:id="rId343" o:title=""/>
          </v:shape>
          <o:OLEObject Type="Embed" ProgID="Equation.DSMT4" ShapeID="_x0000_i7298" DrawAspect="Content" ObjectID="_1801843000" r:id="rId344"/>
        </w:object>
      </w:r>
      <w:r w:rsidRPr="00C716C8">
        <w:rPr>
          <w:rFonts w:ascii="Times New Roman" w:hAnsi="Times New Roman" w:cs="Times New Roman"/>
          <w:color w:val="000000"/>
          <w:sz w:val="24"/>
        </w:rPr>
        <w:t xml:space="preserve"> là diện tích hình phẳng giới hạn bởi đồ thị hàm số </w:t>
      </w:r>
      <w:r w:rsidRPr="00C716C8">
        <w:rPr>
          <w:rFonts w:ascii="Times New Roman" w:hAnsi="Times New Roman" w:cs="Times New Roman"/>
          <w:color w:val="000000"/>
          <w:position w:val="-10"/>
          <w:sz w:val="24"/>
        </w:rPr>
        <w:object w:dxaOrig="920" w:dyaOrig="320" w14:anchorId="05688649">
          <v:shape id="_x0000_i7299" type="#_x0000_t75" style="width:46.15pt;height:16.15pt" o:ole="">
            <v:imagedata r:id="rId345" o:title=""/>
          </v:shape>
          <o:OLEObject Type="Embed" ProgID="Equation.DSMT4" ShapeID="_x0000_i7299" DrawAspect="Content" ObjectID="_1801843001" r:id="rId346"/>
        </w:object>
      </w:r>
      <w:r w:rsidRPr="00C716C8">
        <w:rPr>
          <w:rFonts w:ascii="Times New Roman" w:hAnsi="Times New Roman" w:cs="Times New Roman"/>
          <w:color w:val="000000"/>
          <w:sz w:val="24"/>
        </w:rPr>
        <w:t xml:space="preserve"> và trục hoành (phần gạch chéo trong hình). Khẳng định nào sau đây đúng.</w:t>
      </w:r>
    </w:p>
    <w:p w14:paraId="22B1FF5E" w14:textId="77777777" w:rsidR="00EB1716" w:rsidRDefault="00EB1716" w:rsidP="00EB1716">
      <w:pPr>
        <w:spacing w:after="0" w:line="240" w:lineRule="auto"/>
        <w:ind w:left="25"/>
        <w:jc w:val="center"/>
        <w:rPr>
          <w:rFonts w:ascii="Times New Roman" w:hAnsi="Times New Roman" w:cs="Times New Roman"/>
          <w:color w:val="000000"/>
          <w:sz w:val="24"/>
        </w:rPr>
      </w:pPr>
      <w:r w:rsidRPr="00C716C8">
        <w:rPr>
          <w:rFonts w:ascii="Times New Roman" w:hAnsi="Times New Roman" w:cs="Times New Roman"/>
          <w:noProof/>
          <w:color w:val="000000"/>
          <w:sz w:val="24"/>
        </w:rPr>
        <w:drawing>
          <wp:inline distT="0" distB="0" distL="0" distR="0" wp14:anchorId="7230F602" wp14:editId="5B5A907A">
            <wp:extent cx="2743200" cy="1828800"/>
            <wp:effectExtent l="0" t="0" r="0" b="0"/>
            <wp:docPr id="67064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2-28.PNG"/>
                    <pic:cNvPicPr/>
                  </pic:nvPicPr>
                  <pic:blipFill>
                    <a:blip r:embed="rId90"/>
                    <a:stretch>
                      <a:fillRect/>
                    </a:stretch>
                  </pic:blipFill>
                  <pic:spPr>
                    <a:xfrm>
                      <a:off x="0" y="0"/>
                      <a:ext cx="2743200" cy="1828800"/>
                    </a:xfrm>
                    <a:prstGeom prst="rect">
                      <a:avLst/>
                    </a:prstGeom>
                  </pic:spPr>
                </pic:pic>
              </a:graphicData>
            </a:graphic>
          </wp:inline>
        </w:drawing>
      </w:r>
    </w:p>
    <w:p w14:paraId="219E8AF9" w14:textId="77777777" w:rsidR="00EB1716" w:rsidRPr="00C716C8" w:rsidRDefault="00EB1716" w:rsidP="00EB1716">
      <w:pPr>
        <w:spacing w:after="0" w:line="240" w:lineRule="auto"/>
        <w:ind w:left="25"/>
        <w:rPr>
          <w:rFonts w:ascii="Times New Roman" w:hAnsi="Times New Roman" w:cs="Times New Roman"/>
          <w:color w:val="000000"/>
          <w:sz w:val="24"/>
        </w:rPr>
      </w:pPr>
    </w:p>
    <w:p w14:paraId="5A46336B" w14:textId="77777777" w:rsidR="00EB1716"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b/>
          <w:color w:val="FF0000"/>
          <w:sz w:val="24"/>
        </w:rPr>
        <w:tab/>
        <w:t>A</w:t>
      </w:r>
      <w:r w:rsidRPr="00C716C8">
        <w:rPr>
          <w:rFonts w:ascii="Times New Roman" w:hAnsi="Times New Roman" w:cs="Times New Roman"/>
          <w:b/>
          <w:color w:val="000000"/>
          <w:sz w:val="24"/>
        </w:rPr>
        <w:t>.</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32"/>
          <w:sz w:val="24"/>
        </w:rPr>
        <w:object w:dxaOrig="2520" w:dyaOrig="760" w14:anchorId="15F44CAE">
          <v:shape id="_x0000_i7300" type="#_x0000_t75" style="width:126pt;height:37.9pt" o:ole="">
            <v:imagedata r:id="rId347" o:title=""/>
          </v:shape>
          <o:OLEObject Type="Embed" ProgID="Equation.DSMT4" ShapeID="_x0000_i7300" DrawAspect="Content" ObjectID="_1801843002" r:id="rId348"/>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B.</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30"/>
          <w:sz w:val="24"/>
        </w:rPr>
        <w:object w:dxaOrig="1340" w:dyaOrig="740" w14:anchorId="582E5E7D">
          <v:shape id="_x0000_i7301" type="#_x0000_t75" style="width:67.15pt;height:37.15pt" o:ole="">
            <v:imagedata r:id="rId349" o:title=""/>
          </v:shape>
          <o:OLEObject Type="Embed" ProgID="Equation.DSMT4" ShapeID="_x0000_i7301" DrawAspect="Content" ObjectID="_1801843003" r:id="rId350"/>
        </w:object>
      </w:r>
      <w:r w:rsidRPr="00C716C8">
        <w:rPr>
          <w:rFonts w:ascii="Times New Roman" w:hAnsi="Times New Roman" w:cs="Times New Roman"/>
          <w:color w:val="000000"/>
          <w:sz w:val="24"/>
        </w:rPr>
        <w:t>.</w:t>
      </w:r>
    </w:p>
    <w:p w14:paraId="522F7C37" w14:textId="77777777" w:rsidR="00EB1716" w:rsidRPr="00C716C8"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FF"/>
          <w:sz w:val="24"/>
        </w:rPr>
        <w:tab/>
        <w:t>C.</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32"/>
          <w:sz w:val="24"/>
        </w:rPr>
        <w:object w:dxaOrig="2380" w:dyaOrig="760" w14:anchorId="05EBD2DB">
          <v:shape id="_x0000_i7302" type="#_x0000_t75" style="width:118.9pt;height:37.9pt" o:ole="">
            <v:imagedata r:id="rId351" o:title=""/>
          </v:shape>
          <o:OLEObject Type="Embed" ProgID="Equation.DSMT4" ShapeID="_x0000_i7302" DrawAspect="Content" ObjectID="_1801843004" r:id="rId352"/>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D.</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32"/>
          <w:sz w:val="24"/>
        </w:rPr>
        <w:object w:dxaOrig="2380" w:dyaOrig="760" w14:anchorId="4304CF2F">
          <v:shape id="_x0000_i7303" type="#_x0000_t75" style="width:118.9pt;height:37.9pt" o:ole="">
            <v:imagedata r:id="rId353" o:title=""/>
          </v:shape>
          <o:OLEObject Type="Embed" ProgID="Equation.DSMT4" ShapeID="_x0000_i7303" DrawAspect="Content" ObjectID="_1801843005" r:id="rId354"/>
        </w:object>
      </w:r>
      <w:r w:rsidRPr="00C716C8">
        <w:rPr>
          <w:rFonts w:ascii="Times New Roman" w:hAnsi="Times New Roman" w:cs="Times New Roman"/>
          <w:color w:val="000000"/>
          <w:sz w:val="24"/>
        </w:rPr>
        <w:t>.</w:t>
      </w:r>
    </w:p>
    <w:p w14:paraId="02BD3CD9"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30D415C4"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Chọn A</w:t>
      </w:r>
    </w:p>
    <w:p w14:paraId="5353DE3D"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Diện tích hình phẳng xác định bởi: </w:t>
      </w:r>
      <w:r w:rsidRPr="00C716C8">
        <w:rPr>
          <w:rFonts w:ascii="Times New Roman" w:hAnsi="Times New Roman" w:cs="Times New Roman"/>
          <w:color w:val="000000"/>
          <w:position w:val="-32"/>
          <w:sz w:val="24"/>
        </w:rPr>
        <w:object w:dxaOrig="2520" w:dyaOrig="760" w14:anchorId="2A8D1DAF">
          <v:shape id="_x0000_i7304" type="#_x0000_t75" style="width:126pt;height:37.9pt" o:ole="">
            <v:imagedata r:id="rId355" o:title=""/>
          </v:shape>
          <o:OLEObject Type="Embed" ProgID="Equation.DSMT4" ShapeID="_x0000_i7304" DrawAspect="Content" ObjectID="_1801843006" r:id="rId356"/>
        </w:object>
      </w:r>
      <w:r w:rsidRPr="00C716C8">
        <w:rPr>
          <w:rFonts w:ascii="Times New Roman" w:hAnsi="Times New Roman" w:cs="Times New Roman"/>
          <w:color w:val="000000"/>
          <w:sz w:val="24"/>
        </w:rPr>
        <w:t>.</w:t>
      </w:r>
    </w:p>
    <w:p w14:paraId="5381B96E"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9.</w:t>
      </w:r>
      <w:r w:rsidRPr="00C716C8">
        <w:rPr>
          <w:rFonts w:ascii="Times New Roman" w:hAnsi="Times New Roman" w:cs="Times New Roman"/>
          <w:color w:val="000000"/>
          <w:sz w:val="24"/>
        </w:rPr>
        <w:t xml:space="preserve"> Cho hình phẳng giới hạn bởi đồ thị hàm số </w:t>
      </w:r>
      <w:r w:rsidRPr="00C716C8">
        <w:rPr>
          <w:rFonts w:ascii="Times New Roman" w:hAnsi="Times New Roman" w:cs="Times New Roman"/>
          <w:color w:val="000000"/>
          <w:position w:val="-10"/>
          <w:sz w:val="24"/>
        </w:rPr>
        <w:object w:dxaOrig="1320" w:dyaOrig="380" w14:anchorId="02B893BA">
          <v:shape id="_x0000_i7305" type="#_x0000_t75" style="width:66pt;height:19.15pt" o:ole="">
            <v:imagedata r:id="rId357" o:title=""/>
          </v:shape>
          <o:OLEObject Type="Embed" ProgID="Equation.DSMT4" ShapeID="_x0000_i7305" DrawAspect="Content" ObjectID="_1801843007" r:id="rId358"/>
        </w:object>
      </w:r>
      <w:r w:rsidRPr="00C716C8">
        <w:rPr>
          <w:rFonts w:ascii="Times New Roman" w:hAnsi="Times New Roman" w:cs="Times New Roman"/>
          <w:color w:val="000000"/>
          <w:sz w:val="24"/>
        </w:rPr>
        <w:t xml:space="preserve">, trục hoành và các đường thẳng </w:t>
      </w:r>
      <w:r w:rsidRPr="00C716C8">
        <w:rPr>
          <w:rFonts w:ascii="Times New Roman" w:hAnsi="Times New Roman" w:cs="Times New Roman"/>
          <w:color w:val="000000"/>
          <w:position w:val="-10"/>
          <w:sz w:val="24"/>
        </w:rPr>
        <w:object w:dxaOrig="1260" w:dyaOrig="320" w14:anchorId="7E07EF2E">
          <v:shape id="_x0000_i7306" type="#_x0000_t75" style="width:63pt;height:16.15pt" o:ole="">
            <v:imagedata r:id="rId359" o:title=""/>
          </v:shape>
          <o:OLEObject Type="Embed" ProgID="Equation.DSMT4" ShapeID="_x0000_i7306" DrawAspect="Content" ObjectID="_1801843008" r:id="rId360"/>
        </w:object>
      </w:r>
      <w:r w:rsidRPr="00C716C8">
        <w:rPr>
          <w:rFonts w:ascii="Times New Roman" w:hAnsi="Times New Roman" w:cs="Times New Roman"/>
          <w:color w:val="000000"/>
          <w:sz w:val="24"/>
        </w:rPr>
        <w:t xml:space="preserve">. Tính thể tích khối tròn xoay tạo thành khi cho hình phẳng đó quay quanh trục </w:t>
      </w:r>
      <w:r w:rsidRPr="00C716C8">
        <w:rPr>
          <w:rFonts w:ascii="Times New Roman" w:hAnsi="Times New Roman" w:cs="Times New Roman"/>
          <w:color w:val="000000"/>
          <w:position w:val="-6"/>
          <w:sz w:val="24"/>
        </w:rPr>
        <w:object w:dxaOrig="380" w:dyaOrig="279" w14:anchorId="116FA2CA">
          <v:shape id="_x0000_i7307" type="#_x0000_t75" style="width:19.15pt;height:13.9pt" o:ole="">
            <v:imagedata r:id="rId361" o:title=""/>
          </v:shape>
          <o:OLEObject Type="Embed" ProgID="Equation.DSMT4" ShapeID="_x0000_i7307" DrawAspect="Content" ObjectID="_1801843009" r:id="rId362"/>
        </w:object>
      </w:r>
    </w:p>
    <w:p w14:paraId="32B380B0" w14:textId="77777777" w:rsidR="00EB1716" w:rsidRPr="00C716C8"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FF"/>
          <w:sz w:val="24"/>
        </w:rPr>
        <w:tab/>
        <w:t>A.</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6"/>
          <w:sz w:val="24"/>
        </w:rPr>
        <w:object w:dxaOrig="560" w:dyaOrig="279" w14:anchorId="02C4D928">
          <v:shape id="_x0000_i7308" type="#_x0000_t75" style="width:28.15pt;height:13.9pt" o:ole="">
            <v:imagedata r:id="rId363" o:title=""/>
          </v:shape>
          <o:OLEObject Type="Embed" ProgID="Equation.DSMT4" ShapeID="_x0000_i7308" DrawAspect="Content" ObjectID="_1801843010" r:id="rId364"/>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B.</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6"/>
          <w:sz w:val="24"/>
        </w:rPr>
        <w:object w:dxaOrig="460" w:dyaOrig="279" w14:anchorId="54CB88BB">
          <v:shape id="_x0000_i7309" type="#_x0000_t75" style="width:22.9pt;height:13.9pt" o:ole="">
            <v:imagedata r:id="rId365" o:title=""/>
          </v:shape>
          <o:OLEObject Type="Embed" ProgID="Equation.DSMT4" ShapeID="_x0000_i7309" DrawAspect="Content" ObjectID="_1801843011" r:id="rId366"/>
        </w:object>
      </w:r>
      <w:r w:rsidRPr="00C716C8">
        <w:rPr>
          <w:rFonts w:ascii="Times New Roman" w:hAnsi="Times New Roman" w:cs="Times New Roman"/>
          <w:color w:val="000000"/>
          <w:sz w:val="24"/>
        </w:rPr>
        <w:t xml:space="preserve">.      </w:t>
      </w:r>
      <w:r w:rsidRPr="00C716C8">
        <w:rPr>
          <w:rFonts w:ascii="Times New Roman" w:hAnsi="Times New Roman" w:cs="Times New Roman"/>
          <w:b/>
          <w:color w:val="FF0000"/>
          <w:sz w:val="24"/>
        </w:rPr>
        <w:tab/>
        <w:t>C</w:t>
      </w:r>
      <w:r w:rsidRPr="00C716C8">
        <w:rPr>
          <w:rFonts w:ascii="Times New Roman" w:hAnsi="Times New Roman" w:cs="Times New Roman"/>
          <w:b/>
          <w:color w:val="000000"/>
          <w:sz w:val="24"/>
        </w:rPr>
        <w:t>.</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6"/>
          <w:sz w:val="24"/>
        </w:rPr>
        <w:object w:dxaOrig="480" w:dyaOrig="279" w14:anchorId="1F49466E">
          <v:shape id="_x0000_i7310" type="#_x0000_t75" style="width:24pt;height:13.9pt" o:ole="">
            <v:imagedata r:id="rId367" o:title=""/>
          </v:shape>
          <o:OLEObject Type="Embed" ProgID="Equation.DSMT4" ShapeID="_x0000_i7310" DrawAspect="Content" ObjectID="_1801843012" r:id="rId368"/>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D.</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4"/>
          <w:sz w:val="24"/>
        </w:rPr>
        <w:object w:dxaOrig="320" w:dyaOrig="260" w14:anchorId="591FA1EE">
          <v:shape id="_x0000_i7311" type="#_x0000_t75" style="width:16.15pt;height:13.15pt" o:ole="">
            <v:imagedata r:id="rId369" o:title=""/>
          </v:shape>
          <o:OLEObject Type="Embed" ProgID="Equation.DSMT4" ShapeID="_x0000_i7311" DrawAspect="Content" ObjectID="_1801843013" r:id="rId370"/>
        </w:object>
      </w:r>
      <w:r w:rsidRPr="00C716C8">
        <w:rPr>
          <w:rFonts w:ascii="Times New Roman" w:hAnsi="Times New Roman" w:cs="Times New Roman"/>
          <w:color w:val="000000"/>
          <w:sz w:val="24"/>
        </w:rPr>
        <w:t>.</w:t>
      </w:r>
    </w:p>
    <w:p w14:paraId="2B5C9D9B"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1B170998"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Chọn C</w:t>
      </w:r>
    </w:p>
    <w:p w14:paraId="5DD7CE3B"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Thể tích khối tròn xoay xác định bởi: </w:t>
      </w:r>
      <w:r w:rsidRPr="00C716C8">
        <w:rPr>
          <w:rFonts w:ascii="Times New Roman" w:hAnsi="Times New Roman" w:cs="Times New Roman"/>
          <w:color w:val="000000"/>
          <w:position w:val="-30"/>
          <w:sz w:val="24"/>
        </w:rPr>
        <w:object w:dxaOrig="1980" w:dyaOrig="740" w14:anchorId="2D941B9A">
          <v:shape id="_x0000_i7312" type="#_x0000_t75" style="width:99pt;height:37.15pt" o:ole="">
            <v:imagedata r:id="rId371" o:title=""/>
          </v:shape>
          <o:OLEObject Type="Embed" ProgID="Equation.DSMT4" ShapeID="_x0000_i7312" DrawAspect="Content" ObjectID="_1801843014" r:id="rId372"/>
        </w:object>
      </w:r>
      <w:r w:rsidRPr="00C716C8">
        <w:rPr>
          <w:rFonts w:ascii="Times New Roman" w:hAnsi="Times New Roman" w:cs="Times New Roman"/>
          <w:color w:val="000000"/>
          <w:position w:val="-6"/>
          <w:sz w:val="24"/>
        </w:rPr>
        <w:object w:dxaOrig="480" w:dyaOrig="279" w14:anchorId="25F3AB41">
          <v:shape id="_x0000_i7313" type="#_x0000_t75" style="width:24pt;height:13.9pt" o:ole="">
            <v:imagedata r:id="rId373" o:title=""/>
          </v:shape>
          <o:OLEObject Type="Embed" ProgID="Equation.DSMT4" ShapeID="_x0000_i7313" DrawAspect="Content" ObjectID="_1801843015" r:id="rId374"/>
        </w:object>
      </w:r>
      <w:r w:rsidRPr="00C716C8">
        <w:rPr>
          <w:rFonts w:ascii="Times New Roman" w:hAnsi="Times New Roman" w:cs="Times New Roman"/>
          <w:color w:val="000000"/>
          <w:sz w:val="24"/>
        </w:rPr>
        <w:t xml:space="preserve">. </w:t>
      </w:r>
    </w:p>
    <w:p w14:paraId="3B0F883F"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10.</w:t>
      </w:r>
      <w:r w:rsidRPr="00C716C8">
        <w:rPr>
          <w:rFonts w:ascii="Times New Roman" w:hAnsi="Times New Roman" w:cs="Times New Roman"/>
          <w:color w:val="000000"/>
          <w:sz w:val="24"/>
        </w:rPr>
        <w:t xml:space="preserve"> Trong không gian </w:t>
      </w:r>
      <w:r w:rsidRPr="00C716C8">
        <w:rPr>
          <w:rFonts w:ascii="Times New Roman" w:hAnsi="Times New Roman" w:cs="Times New Roman"/>
          <w:color w:val="000000"/>
          <w:position w:val="-10"/>
          <w:sz w:val="24"/>
        </w:rPr>
        <w:object w:dxaOrig="560" w:dyaOrig="320" w14:anchorId="0FFD9AF5">
          <v:shape id="_x0000_i7314" type="#_x0000_t75" style="width:28.15pt;height:16.15pt" o:ole="">
            <v:imagedata r:id="rId375" o:title=""/>
          </v:shape>
          <o:OLEObject Type="Embed" ProgID="Equation.DSMT4" ShapeID="_x0000_i7314" DrawAspect="Content" ObjectID="_1801843016" r:id="rId376"/>
        </w:object>
      </w:r>
      <w:r w:rsidRPr="00C716C8">
        <w:rPr>
          <w:rFonts w:ascii="Times New Roman" w:hAnsi="Times New Roman" w:cs="Times New Roman"/>
          <w:color w:val="000000"/>
          <w:sz w:val="24"/>
        </w:rPr>
        <w:t xml:space="preserve">, cho mặt phẳng </w:t>
      </w:r>
      <w:r w:rsidRPr="00C716C8">
        <w:rPr>
          <w:rFonts w:ascii="Times New Roman" w:hAnsi="Times New Roman" w:cs="Times New Roman"/>
          <w:color w:val="000000"/>
          <w:position w:val="-10"/>
          <w:sz w:val="24"/>
        </w:rPr>
        <w:object w:dxaOrig="400" w:dyaOrig="320" w14:anchorId="0F2E6147">
          <v:shape id="_x0000_i7315" type="#_x0000_t75" style="width:19.9pt;height:16.15pt" o:ole="">
            <v:imagedata r:id="rId377" o:title=""/>
          </v:shape>
          <o:OLEObject Type="Embed" ProgID="Equation.DSMT4" ShapeID="_x0000_i7315" DrawAspect="Content" ObjectID="_1801843017" r:id="rId378"/>
        </w:object>
      </w:r>
      <w:r w:rsidRPr="00C716C8">
        <w:rPr>
          <w:rFonts w:ascii="Times New Roman" w:hAnsi="Times New Roman" w:cs="Times New Roman"/>
          <w:color w:val="000000"/>
          <w:sz w:val="24"/>
        </w:rPr>
        <w:t xml:space="preserve"> có phương trình </w:t>
      </w:r>
      <w:r w:rsidRPr="00C716C8">
        <w:rPr>
          <w:rFonts w:ascii="Times New Roman" w:hAnsi="Times New Roman" w:cs="Times New Roman"/>
          <w:color w:val="000000"/>
          <w:position w:val="-10"/>
          <w:sz w:val="24"/>
        </w:rPr>
        <w:object w:dxaOrig="2120" w:dyaOrig="320" w14:anchorId="0156A415">
          <v:shape id="_x0000_i7316" type="#_x0000_t75" style="width:106.15pt;height:16.15pt" o:ole="">
            <v:imagedata r:id="rId379" o:title=""/>
          </v:shape>
          <o:OLEObject Type="Embed" ProgID="Equation.DSMT4" ShapeID="_x0000_i7316" DrawAspect="Content" ObjectID="_1801843018" r:id="rId380"/>
        </w:object>
      </w:r>
      <w:r w:rsidRPr="00C716C8">
        <w:rPr>
          <w:rFonts w:ascii="Times New Roman" w:hAnsi="Times New Roman" w:cs="Times New Roman"/>
          <w:color w:val="000000"/>
          <w:sz w:val="24"/>
        </w:rPr>
        <w:t xml:space="preserve">. Mặt phẳng </w:t>
      </w:r>
      <w:r w:rsidRPr="00C716C8">
        <w:rPr>
          <w:rFonts w:ascii="Times New Roman" w:hAnsi="Times New Roman" w:cs="Times New Roman"/>
          <w:color w:val="000000"/>
          <w:position w:val="-10"/>
          <w:sz w:val="24"/>
        </w:rPr>
        <w:object w:dxaOrig="400" w:dyaOrig="320" w14:anchorId="73E17173">
          <v:shape id="_x0000_i7317" type="#_x0000_t75" style="width:19.9pt;height:16.15pt" o:ole="">
            <v:imagedata r:id="rId381" o:title=""/>
          </v:shape>
          <o:OLEObject Type="Embed" ProgID="Equation.DSMT4" ShapeID="_x0000_i7317" DrawAspect="Content" ObjectID="_1801843019" r:id="rId382"/>
        </w:object>
      </w:r>
      <w:r w:rsidRPr="00C716C8">
        <w:rPr>
          <w:rFonts w:ascii="Times New Roman" w:hAnsi="Times New Roman" w:cs="Times New Roman"/>
          <w:color w:val="000000"/>
          <w:sz w:val="24"/>
        </w:rPr>
        <w:t xml:space="preserve"> nhận vectơ nào trong các vectơ sau làm véctơ pháp tuyến.</w:t>
      </w:r>
    </w:p>
    <w:p w14:paraId="5DEAB86B" w14:textId="77777777" w:rsidR="00EB1716"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FF"/>
          <w:sz w:val="24"/>
        </w:rPr>
        <w:tab/>
        <w:t>A.</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2"/>
          <w:sz w:val="24"/>
        </w:rPr>
        <w:object w:dxaOrig="1600" w:dyaOrig="400" w14:anchorId="2ACA2EFB">
          <v:shape id="_x0000_i7318" type="#_x0000_t75" style="width:79.9pt;height:19.9pt" o:ole="">
            <v:imagedata r:id="rId383" o:title=""/>
          </v:shape>
          <o:OLEObject Type="Embed" ProgID="Equation.DSMT4" ShapeID="_x0000_i7318" DrawAspect="Content" ObjectID="_1801843020" r:id="rId384"/>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B.</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2"/>
          <w:sz w:val="24"/>
        </w:rPr>
        <w:object w:dxaOrig="1579" w:dyaOrig="400" w14:anchorId="29792F46">
          <v:shape id="_x0000_i7319" type="#_x0000_t75" style="width:79.15pt;height:19.9pt" o:ole="">
            <v:imagedata r:id="rId385" o:title=""/>
          </v:shape>
          <o:OLEObject Type="Embed" ProgID="Equation.DSMT4" ShapeID="_x0000_i7319" DrawAspect="Content" ObjectID="_1801843021" r:id="rId386"/>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C.</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2"/>
          <w:sz w:val="24"/>
        </w:rPr>
        <w:object w:dxaOrig="1579" w:dyaOrig="400" w14:anchorId="29174CF9">
          <v:shape id="_x0000_i7320" type="#_x0000_t75" style="width:79.15pt;height:19.9pt" o:ole="">
            <v:imagedata r:id="rId387" o:title=""/>
          </v:shape>
          <o:OLEObject Type="Embed" ProgID="Equation.DSMT4" ShapeID="_x0000_i7320" DrawAspect="Content" ObjectID="_1801843022" r:id="rId388"/>
        </w:object>
      </w:r>
      <w:r w:rsidRPr="00C716C8">
        <w:rPr>
          <w:rFonts w:ascii="Times New Roman" w:hAnsi="Times New Roman" w:cs="Times New Roman"/>
          <w:color w:val="000000"/>
          <w:sz w:val="24"/>
        </w:rPr>
        <w:t xml:space="preserve">.      </w:t>
      </w:r>
      <w:r w:rsidRPr="00C716C8">
        <w:rPr>
          <w:rFonts w:ascii="Times New Roman" w:hAnsi="Times New Roman" w:cs="Times New Roman"/>
          <w:b/>
          <w:color w:val="FF0000"/>
          <w:sz w:val="24"/>
        </w:rPr>
        <w:tab/>
        <w:t>D</w:t>
      </w:r>
      <w:r w:rsidRPr="00C716C8">
        <w:rPr>
          <w:rFonts w:ascii="Times New Roman" w:hAnsi="Times New Roman" w:cs="Times New Roman"/>
          <w:b/>
          <w:color w:val="000000"/>
          <w:sz w:val="24"/>
        </w:rPr>
        <w:t>.</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2"/>
          <w:sz w:val="24"/>
        </w:rPr>
        <w:object w:dxaOrig="1560" w:dyaOrig="400" w14:anchorId="7DF0BD4D">
          <v:shape id="_x0000_i7321" type="#_x0000_t75" style="width:78pt;height:19.9pt" o:ole="">
            <v:imagedata r:id="rId389" o:title=""/>
          </v:shape>
          <o:OLEObject Type="Embed" ProgID="Equation.DSMT4" ShapeID="_x0000_i7321" DrawAspect="Content" ObjectID="_1801843023" r:id="rId390"/>
        </w:object>
      </w:r>
      <w:r w:rsidRPr="00C716C8">
        <w:rPr>
          <w:rFonts w:ascii="Times New Roman" w:hAnsi="Times New Roman" w:cs="Times New Roman"/>
          <w:color w:val="000000"/>
          <w:sz w:val="24"/>
        </w:rPr>
        <w:t>.</w:t>
      </w:r>
    </w:p>
    <w:p w14:paraId="10B1D16B"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lastRenderedPageBreak/>
        <w:t>Lời giải:</w:t>
      </w:r>
    </w:p>
    <w:p w14:paraId="10BBA29B"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Chọn D</w:t>
      </w:r>
    </w:p>
    <w:p w14:paraId="0959D8A6"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Mặt phẳng </w:t>
      </w:r>
      <w:r w:rsidRPr="00C716C8">
        <w:rPr>
          <w:rFonts w:ascii="Times New Roman" w:hAnsi="Times New Roman" w:cs="Times New Roman"/>
          <w:color w:val="000000"/>
          <w:position w:val="-10"/>
          <w:sz w:val="24"/>
        </w:rPr>
        <w:object w:dxaOrig="400" w:dyaOrig="320" w14:anchorId="179B32CE">
          <v:shape id="_x0000_i7322" type="#_x0000_t75" style="width:19.9pt;height:16.15pt" o:ole="">
            <v:imagedata r:id="rId391" o:title=""/>
          </v:shape>
          <o:OLEObject Type="Embed" ProgID="Equation.DSMT4" ShapeID="_x0000_i7322" DrawAspect="Content" ObjectID="_1801843024" r:id="rId392"/>
        </w:object>
      </w:r>
      <w:r w:rsidRPr="00C716C8">
        <w:rPr>
          <w:rFonts w:ascii="Times New Roman" w:hAnsi="Times New Roman" w:cs="Times New Roman"/>
          <w:color w:val="000000"/>
          <w:sz w:val="24"/>
        </w:rPr>
        <w:t xml:space="preserve"> có một véctơ pháp tuyến là </w:t>
      </w:r>
      <w:r w:rsidRPr="00C716C8">
        <w:rPr>
          <w:rFonts w:ascii="Times New Roman" w:hAnsi="Times New Roman" w:cs="Times New Roman"/>
          <w:color w:val="000000"/>
          <w:position w:val="-10"/>
          <w:sz w:val="24"/>
        </w:rPr>
        <w:object w:dxaOrig="1380" w:dyaOrig="320" w14:anchorId="37F8B7D1">
          <v:shape id="_x0000_i7323" type="#_x0000_t75" style="width:69pt;height:16.15pt" o:ole="">
            <v:imagedata r:id="rId393" o:title=""/>
          </v:shape>
          <o:OLEObject Type="Embed" ProgID="Equation.DSMT4" ShapeID="_x0000_i7323" DrawAspect="Content" ObjectID="_1801843025" r:id="rId394"/>
        </w:object>
      </w:r>
      <w:r w:rsidRPr="00C716C8">
        <w:rPr>
          <w:rFonts w:ascii="Times New Roman" w:hAnsi="Times New Roman" w:cs="Times New Roman"/>
          <w:color w:val="000000"/>
          <w:sz w:val="24"/>
        </w:rPr>
        <w:t>.</w:t>
      </w:r>
    </w:p>
    <w:p w14:paraId="56D8FE98"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nên cũng nhận vectơ </w:t>
      </w:r>
      <w:r w:rsidRPr="00C716C8">
        <w:rPr>
          <w:rFonts w:ascii="Times New Roman" w:hAnsi="Times New Roman" w:cs="Times New Roman"/>
          <w:color w:val="000000"/>
          <w:position w:val="-12"/>
          <w:sz w:val="24"/>
        </w:rPr>
        <w:object w:dxaOrig="1560" w:dyaOrig="400" w14:anchorId="5BB0A27E">
          <v:shape id="_x0000_i7324" type="#_x0000_t75" style="width:78pt;height:19.9pt" o:ole="">
            <v:imagedata r:id="rId395" o:title=""/>
          </v:shape>
          <o:OLEObject Type="Embed" ProgID="Equation.DSMT4" ShapeID="_x0000_i7324" DrawAspect="Content" ObjectID="_1801843026" r:id="rId396"/>
        </w:object>
      </w:r>
      <w:r w:rsidRPr="00C716C8">
        <w:rPr>
          <w:rFonts w:ascii="Times New Roman" w:hAnsi="Times New Roman" w:cs="Times New Roman"/>
          <w:color w:val="000000"/>
          <w:sz w:val="24"/>
        </w:rPr>
        <w:t xml:space="preserve"> làm véctơ pháp tuyến. </w:t>
      </w:r>
    </w:p>
    <w:p w14:paraId="5DABE017"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11.</w:t>
      </w:r>
      <w:r w:rsidRPr="00C716C8">
        <w:rPr>
          <w:rFonts w:ascii="Times New Roman" w:hAnsi="Times New Roman" w:cs="Times New Roman"/>
          <w:color w:val="000000"/>
          <w:sz w:val="24"/>
        </w:rPr>
        <w:t xml:space="preserve"> Trong không gian </w:t>
      </w:r>
      <w:r w:rsidRPr="00C716C8">
        <w:rPr>
          <w:rFonts w:ascii="Times New Roman" w:hAnsi="Times New Roman" w:cs="Times New Roman"/>
          <w:color w:val="000000"/>
          <w:position w:val="-10"/>
          <w:sz w:val="24"/>
        </w:rPr>
        <w:object w:dxaOrig="560" w:dyaOrig="320" w14:anchorId="2256A640">
          <v:shape id="_x0000_i7325" type="#_x0000_t75" style="width:28.15pt;height:16.15pt" o:ole="">
            <v:imagedata r:id="rId397" o:title=""/>
          </v:shape>
          <o:OLEObject Type="Embed" ProgID="Equation.DSMT4" ShapeID="_x0000_i7325" DrawAspect="Content" ObjectID="_1801843027" r:id="rId398"/>
        </w:object>
      </w:r>
      <w:r w:rsidRPr="00C716C8">
        <w:rPr>
          <w:rFonts w:ascii="Times New Roman" w:hAnsi="Times New Roman" w:cs="Times New Roman"/>
          <w:color w:val="000000"/>
          <w:sz w:val="24"/>
        </w:rPr>
        <w:t xml:space="preserve">, viết phương trình mặt phẳng </w:t>
      </w:r>
      <w:r w:rsidRPr="00C716C8">
        <w:rPr>
          <w:rFonts w:ascii="Times New Roman" w:hAnsi="Times New Roman" w:cs="Times New Roman"/>
          <w:color w:val="000000"/>
          <w:position w:val="-10"/>
          <w:sz w:val="24"/>
        </w:rPr>
        <w:object w:dxaOrig="400" w:dyaOrig="320" w14:anchorId="71349CFE">
          <v:shape id="_x0000_i7326" type="#_x0000_t75" style="width:19.9pt;height:16.15pt" o:ole="">
            <v:imagedata r:id="rId399" o:title=""/>
          </v:shape>
          <o:OLEObject Type="Embed" ProgID="Equation.DSMT4" ShapeID="_x0000_i7326" DrawAspect="Content" ObjectID="_1801843028" r:id="rId400"/>
        </w:object>
      </w:r>
      <w:r w:rsidRPr="00C716C8">
        <w:rPr>
          <w:rFonts w:ascii="Times New Roman" w:hAnsi="Times New Roman" w:cs="Times New Roman"/>
          <w:color w:val="000000"/>
          <w:sz w:val="24"/>
        </w:rPr>
        <w:t xml:space="preserve"> đi qua điểm </w:t>
      </w:r>
      <w:r w:rsidRPr="00C716C8">
        <w:rPr>
          <w:rFonts w:ascii="Times New Roman" w:hAnsi="Times New Roman" w:cs="Times New Roman"/>
          <w:color w:val="000000"/>
          <w:position w:val="-10"/>
          <w:sz w:val="24"/>
        </w:rPr>
        <w:object w:dxaOrig="1200" w:dyaOrig="320" w14:anchorId="0A77C1E0">
          <v:shape id="_x0000_i7327" type="#_x0000_t75" style="width:60pt;height:16.15pt" o:ole="">
            <v:imagedata r:id="rId401" o:title=""/>
          </v:shape>
          <o:OLEObject Type="Embed" ProgID="Equation.DSMT4" ShapeID="_x0000_i7327" DrawAspect="Content" ObjectID="_1801843029" r:id="rId402"/>
        </w:object>
      </w:r>
      <w:r w:rsidRPr="00C716C8">
        <w:rPr>
          <w:rFonts w:ascii="Times New Roman" w:hAnsi="Times New Roman" w:cs="Times New Roman"/>
          <w:color w:val="000000"/>
          <w:sz w:val="24"/>
        </w:rPr>
        <w:t xml:space="preserve"> và nhận vectơ </w:t>
      </w:r>
      <w:r w:rsidRPr="00C716C8">
        <w:rPr>
          <w:rFonts w:ascii="Times New Roman" w:hAnsi="Times New Roman" w:cs="Times New Roman"/>
          <w:color w:val="000000"/>
          <w:position w:val="-10"/>
          <w:sz w:val="24"/>
        </w:rPr>
        <w:object w:dxaOrig="1219" w:dyaOrig="320" w14:anchorId="2F555CC2">
          <v:shape id="_x0000_i7328" type="#_x0000_t75" style="width:61.15pt;height:16.15pt" o:ole="">
            <v:imagedata r:id="rId403" o:title=""/>
          </v:shape>
          <o:OLEObject Type="Embed" ProgID="Equation.DSMT4" ShapeID="_x0000_i7328" DrawAspect="Content" ObjectID="_1801843030" r:id="rId404"/>
        </w:object>
      </w:r>
      <w:r w:rsidRPr="00C716C8">
        <w:rPr>
          <w:rFonts w:ascii="Times New Roman" w:hAnsi="Times New Roman" w:cs="Times New Roman"/>
          <w:color w:val="000000"/>
          <w:sz w:val="24"/>
        </w:rPr>
        <w:t xml:space="preserve"> làm véctơ pháp tuyến.</w:t>
      </w:r>
    </w:p>
    <w:p w14:paraId="25C0A826" w14:textId="77777777" w:rsidR="00EB1716"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FF"/>
          <w:sz w:val="24"/>
        </w:rPr>
        <w:tab/>
        <w:t>A.</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0"/>
          <w:sz w:val="24"/>
        </w:rPr>
        <w:object w:dxaOrig="1800" w:dyaOrig="320" w14:anchorId="78D442A8">
          <v:shape id="_x0000_i7329" type="#_x0000_t75" style="width:90pt;height:16.15pt" o:ole="">
            <v:imagedata r:id="rId405" o:title=""/>
          </v:shape>
          <o:OLEObject Type="Embed" ProgID="Equation.DSMT4" ShapeID="_x0000_i7329" DrawAspect="Content" ObjectID="_1801843031" r:id="rId406"/>
        </w:object>
      </w:r>
      <w:r w:rsidRPr="00C716C8">
        <w:rPr>
          <w:rFonts w:ascii="Times New Roman" w:hAnsi="Times New Roman" w:cs="Times New Roman"/>
          <w:color w:val="000000"/>
          <w:sz w:val="24"/>
        </w:rPr>
        <w:t xml:space="preserve">.    </w:t>
      </w:r>
      <w:r w:rsidRPr="00C716C8">
        <w:rPr>
          <w:rFonts w:ascii="Times New Roman" w:hAnsi="Times New Roman" w:cs="Times New Roman"/>
          <w:b/>
          <w:color w:val="FF0000"/>
          <w:sz w:val="24"/>
        </w:rPr>
        <w:tab/>
        <w:t>B</w:t>
      </w:r>
      <w:r w:rsidRPr="00C716C8">
        <w:rPr>
          <w:rFonts w:ascii="Times New Roman" w:hAnsi="Times New Roman" w:cs="Times New Roman"/>
          <w:b/>
          <w:color w:val="000000"/>
          <w:sz w:val="24"/>
        </w:rPr>
        <w:t>.</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0"/>
          <w:sz w:val="24"/>
        </w:rPr>
        <w:object w:dxaOrig="1820" w:dyaOrig="320" w14:anchorId="020E327A">
          <v:shape id="_x0000_i7330" type="#_x0000_t75" style="width:91.15pt;height:16.15pt" o:ole="">
            <v:imagedata r:id="rId407" o:title=""/>
          </v:shape>
          <o:OLEObject Type="Embed" ProgID="Equation.DSMT4" ShapeID="_x0000_i7330" DrawAspect="Content" ObjectID="_1801843032" r:id="rId408"/>
        </w:object>
      </w:r>
      <w:r w:rsidRPr="00C716C8">
        <w:rPr>
          <w:rFonts w:ascii="Times New Roman" w:hAnsi="Times New Roman" w:cs="Times New Roman"/>
          <w:color w:val="000000"/>
          <w:sz w:val="24"/>
        </w:rPr>
        <w:t>.</w:t>
      </w:r>
    </w:p>
    <w:p w14:paraId="6AFF92D1" w14:textId="77777777" w:rsidR="00EB1716"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FF"/>
          <w:sz w:val="24"/>
        </w:rPr>
        <w:tab/>
        <w:t>C.</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0"/>
          <w:sz w:val="24"/>
        </w:rPr>
        <w:object w:dxaOrig="1780" w:dyaOrig="320" w14:anchorId="75B32724">
          <v:shape id="_x0000_i7331" type="#_x0000_t75" style="width:88.9pt;height:16.15pt" o:ole="">
            <v:imagedata r:id="rId409" o:title=""/>
          </v:shape>
          <o:OLEObject Type="Embed" ProgID="Equation.DSMT4" ShapeID="_x0000_i7331" DrawAspect="Content" ObjectID="_1801843033" r:id="rId410"/>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D.</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0"/>
          <w:sz w:val="24"/>
        </w:rPr>
        <w:object w:dxaOrig="2180" w:dyaOrig="320" w14:anchorId="74F19274">
          <v:shape id="_x0000_i7332" type="#_x0000_t75" style="width:109.15pt;height:16.15pt" o:ole="">
            <v:imagedata r:id="rId411" o:title=""/>
          </v:shape>
          <o:OLEObject Type="Embed" ProgID="Equation.DSMT4" ShapeID="_x0000_i7332" DrawAspect="Content" ObjectID="_1801843034" r:id="rId412"/>
        </w:object>
      </w:r>
      <w:r w:rsidRPr="00C716C8">
        <w:rPr>
          <w:rFonts w:ascii="Times New Roman" w:hAnsi="Times New Roman" w:cs="Times New Roman"/>
          <w:color w:val="000000"/>
          <w:sz w:val="24"/>
        </w:rPr>
        <w:t>.</w:t>
      </w:r>
    </w:p>
    <w:p w14:paraId="69B05409"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2C94BDB4"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Chọn B</w:t>
      </w:r>
    </w:p>
    <w:p w14:paraId="613E7376"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Mặt phẳng </w:t>
      </w:r>
      <w:r w:rsidRPr="00C716C8">
        <w:rPr>
          <w:rFonts w:ascii="Times New Roman" w:hAnsi="Times New Roman" w:cs="Times New Roman"/>
          <w:color w:val="000000"/>
          <w:position w:val="-10"/>
          <w:sz w:val="24"/>
        </w:rPr>
        <w:object w:dxaOrig="400" w:dyaOrig="320" w14:anchorId="728C5F27">
          <v:shape id="_x0000_i7333" type="#_x0000_t75" style="width:19.9pt;height:16.15pt" o:ole="">
            <v:imagedata r:id="rId413" o:title=""/>
          </v:shape>
          <o:OLEObject Type="Embed" ProgID="Equation.DSMT4" ShapeID="_x0000_i7333" DrawAspect="Content" ObjectID="_1801843035" r:id="rId414"/>
        </w:object>
      </w:r>
      <w:r w:rsidRPr="00C716C8">
        <w:rPr>
          <w:rFonts w:ascii="Times New Roman" w:hAnsi="Times New Roman" w:cs="Times New Roman"/>
          <w:color w:val="000000"/>
          <w:sz w:val="24"/>
        </w:rPr>
        <w:t xml:space="preserve"> có phương trình là:</w:t>
      </w:r>
    </w:p>
    <w:p w14:paraId="33E0643D"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10"/>
          <w:sz w:val="24"/>
        </w:rPr>
        <w:object w:dxaOrig="5080" w:dyaOrig="320" w14:anchorId="0E2B547B">
          <v:shape id="_x0000_i7334" type="#_x0000_t75" style="width:253.9pt;height:16.15pt" o:ole="">
            <v:imagedata r:id="rId415" o:title=""/>
          </v:shape>
          <o:OLEObject Type="Embed" ProgID="Equation.DSMT4" ShapeID="_x0000_i7334" DrawAspect="Content" ObjectID="_1801843036" r:id="rId416"/>
        </w:object>
      </w:r>
      <w:r w:rsidRPr="00C716C8">
        <w:rPr>
          <w:rFonts w:ascii="Times New Roman" w:hAnsi="Times New Roman" w:cs="Times New Roman"/>
          <w:color w:val="000000"/>
          <w:sz w:val="24"/>
        </w:rPr>
        <w:t xml:space="preserve">. </w:t>
      </w:r>
    </w:p>
    <w:p w14:paraId="427240FE"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12.</w:t>
      </w:r>
      <w:r w:rsidRPr="00C716C8">
        <w:rPr>
          <w:rFonts w:ascii="Times New Roman" w:hAnsi="Times New Roman" w:cs="Times New Roman"/>
          <w:color w:val="000000"/>
          <w:sz w:val="24"/>
        </w:rPr>
        <w:t xml:space="preserve"> Trong không gian </w:t>
      </w:r>
      <w:r w:rsidRPr="00C716C8">
        <w:rPr>
          <w:rFonts w:ascii="Times New Roman" w:hAnsi="Times New Roman" w:cs="Times New Roman"/>
          <w:color w:val="000000"/>
          <w:position w:val="-10"/>
          <w:sz w:val="24"/>
        </w:rPr>
        <w:object w:dxaOrig="560" w:dyaOrig="320" w14:anchorId="2F54A928">
          <v:shape id="_x0000_i7335" type="#_x0000_t75" style="width:28.15pt;height:16.15pt" o:ole="">
            <v:imagedata r:id="rId417" o:title=""/>
          </v:shape>
          <o:OLEObject Type="Embed" ProgID="Equation.DSMT4" ShapeID="_x0000_i7335" DrawAspect="Content" ObjectID="_1801843037" r:id="rId418"/>
        </w:object>
      </w:r>
      <w:r w:rsidRPr="00C716C8">
        <w:rPr>
          <w:rFonts w:ascii="Times New Roman" w:hAnsi="Times New Roman" w:cs="Times New Roman"/>
          <w:color w:val="000000"/>
          <w:sz w:val="24"/>
        </w:rPr>
        <w:t xml:space="preserve">, cho mặt phẳng </w:t>
      </w:r>
      <w:r w:rsidRPr="00C716C8">
        <w:rPr>
          <w:rFonts w:ascii="Times New Roman" w:hAnsi="Times New Roman" w:cs="Times New Roman"/>
          <w:color w:val="000000"/>
          <w:position w:val="-10"/>
          <w:sz w:val="24"/>
        </w:rPr>
        <w:object w:dxaOrig="400" w:dyaOrig="320" w14:anchorId="5DEA3F64">
          <v:shape id="_x0000_i7336" type="#_x0000_t75" style="width:19.9pt;height:16.15pt" o:ole="">
            <v:imagedata r:id="rId419" o:title=""/>
          </v:shape>
          <o:OLEObject Type="Embed" ProgID="Equation.DSMT4" ShapeID="_x0000_i7336" DrawAspect="Content" ObjectID="_1801843038" r:id="rId420"/>
        </w:object>
      </w:r>
      <w:r w:rsidRPr="00C716C8">
        <w:rPr>
          <w:rFonts w:ascii="Times New Roman" w:hAnsi="Times New Roman" w:cs="Times New Roman"/>
          <w:color w:val="000000"/>
          <w:sz w:val="24"/>
        </w:rPr>
        <w:t xml:space="preserve"> có phương trình </w:t>
      </w:r>
      <w:r w:rsidRPr="00C716C8">
        <w:rPr>
          <w:rFonts w:ascii="Times New Roman" w:hAnsi="Times New Roman" w:cs="Times New Roman"/>
          <w:color w:val="000000"/>
          <w:position w:val="-10"/>
          <w:sz w:val="24"/>
        </w:rPr>
        <w:object w:dxaOrig="2140" w:dyaOrig="320" w14:anchorId="7E8ED3B0">
          <v:shape id="_x0000_i7337" type="#_x0000_t75" style="width:106.9pt;height:16.15pt" o:ole="">
            <v:imagedata r:id="rId421" o:title=""/>
          </v:shape>
          <o:OLEObject Type="Embed" ProgID="Equation.DSMT4" ShapeID="_x0000_i7337" DrawAspect="Content" ObjectID="_1801843039" r:id="rId422"/>
        </w:object>
      </w:r>
      <w:r w:rsidRPr="00C716C8">
        <w:rPr>
          <w:rFonts w:ascii="Times New Roman" w:hAnsi="Times New Roman" w:cs="Times New Roman"/>
          <w:color w:val="000000"/>
          <w:sz w:val="24"/>
        </w:rPr>
        <w:t xml:space="preserve">. Điểm nào trong các điểm sau thuộc mặt phẳng </w:t>
      </w:r>
      <w:r w:rsidRPr="00C716C8">
        <w:rPr>
          <w:rFonts w:ascii="Times New Roman" w:hAnsi="Times New Roman" w:cs="Times New Roman"/>
          <w:color w:val="000000"/>
          <w:position w:val="-10"/>
          <w:sz w:val="24"/>
        </w:rPr>
        <w:object w:dxaOrig="400" w:dyaOrig="320" w14:anchorId="485C0A83">
          <v:shape id="_x0000_i7338" type="#_x0000_t75" style="width:19.9pt;height:16.15pt" o:ole="">
            <v:imagedata r:id="rId423" o:title=""/>
          </v:shape>
          <o:OLEObject Type="Embed" ProgID="Equation.DSMT4" ShapeID="_x0000_i7338" DrawAspect="Content" ObjectID="_1801843040" r:id="rId424"/>
        </w:object>
      </w:r>
      <w:r w:rsidRPr="00C716C8">
        <w:rPr>
          <w:rFonts w:ascii="Times New Roman" w:hAnsi="Times New Roman" w:cs="Times New Roman"/>
          <w:color w:val="000000"/>
          <w:sz w:val="24"/>
        </w:rPr>
        <w:t>?</w:t>
      </w:r>
    </w:p>
    <w:p w14:paraId="34341908" w14:textId="77777777" w:rsidR="00EB1716" w:rsidRDefault="00EB1716" w:rsidP="00EB1716">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FF"/>
          <w:sz w:val="24"/>
        </w:rPr>
        <w:tab/>
        <w:t>A.</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0"/>
          <w:sz w:val="24"/>
        </w:rPr>
        <w:object w:dxaOrig="1219" w:dyaOrig="320" w14:anchorId="0E0C1BEF">
          <v:shape id="_x0000_i7339" type="#_x0000_t75" style="width:61.15pt;height:16.15pt" o:ole="">
            <v:imagedata r:id="rId425" o:title=""/>
          </v:shape>
          <o:OLEObject Type="Embed" ProgID="Equation.DSMT4" ShapeID="_x0000_i7339" DrawAspect="Content" ObjectID="_1801843041" r:id="rId426"/>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B.</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0"/>
          <w:sz w:val="24"/>
        </w:rPr>
        <w:object w:dxaOrig="1180" w:dyaOrig="320" w14:anchorId="01985939">
          <v:shape id="_x0000_i7340" type="#_x0000_t75" style="width:58.9pt;height:16.15pt" o:ole="">
            <v:imagedata r:id="rId427" o:title=""/>
          </v:shape>
          <o:OLEObject Type="Embed" ProgID="Equation.DSMT4" ShapeID="_x0000_i7340" DrawAspect="Content" ObjectID="_1801843042" r:id="rId428"/>
        </w:object>
      </w:r>
      <w:r w:rsidRPr="00C716C8">
        <w:rPr>
          <w:rFonts w:ascii="Times New Roman" w:hAnsi="Times New Roman" w:cs="Times New Roman"/>
          <w:color w:val="000000"/>
          <w:sz w:val="24"/>
        </w:rPr>
        <w:t xml:space="preserve">.     </w:t>
      </w:r>
      <w:r w:rsidRPr="00C716C8">
        <w:rPr>
          <w:rFonts w:ascii="Times New Roman" w:hAnsi="Times New Roman" w:cs="Times New Roman"/>
          <w:b/>
          <w:color w:val="0000FF"/>
          <w:sz w:val="24"/>
        </w:rPr>
        <w:tab/>
        <w:t>C.</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0"/>
          <w:sz w:val="24"/>
        </w:rPr>
        <w:object w:dxaOrig="1200" w:dyaOrig="320" w14:anchorId="4CA3986D">
          <v:shape id="_x0000_i7341" type="#_x0000_t75" style="width:60pt;height:16.15pt" o:ole="">
            <v:imagedata r:id="rId429" o:title=""/>
          </v:shape>
          <o:OLEObject Type="Embed" ProgID="Equation.DSMT4" ShapeID="_x0000_i7341" DrawAspect="Content" ObjectID="_1801843043" r:id="rId430"/>
        </w:object>
      </w:r>
      <w:r w:rsidRPr="00C716C8">
        <w:rPr>
          <w:rFonts w:ascii="Times New Roman" w:hAnsi="Times New Roman" w:cs="Times New Roman"/>
          <w:color w:val="000000"/>
          <w:sz w:val="24"/>
        </w:rPr>
        <w:t xml:space="preserve">.      </w:t>
      </w:r>
      <w:r w:rsidRPr="00C716C8">
        <w:rPr>
          <w:rFonts w:ascii="Times New Roman" w:hAnsi="Times New Roman" w:cs="Times New Roman"/>
          <w:b/>
          <w:color w:val="FF0000"/>
          <w:sz w:val="24"/>
        </w:rPr>
        <w:tab/>
        <w:t>D</w:t>
      </w:r>
      <w:r w:rsidRPr="00C716C8">
        <w:rPr>
          <w:rFonts w:ascii="Times New Roman" w:hAnsi="Times New Roman" w:cs="Times New Roman"/>
          <w:b/>
          <w:color w:val="000000"/>
          <w:sz w:val="24"/>
        </w:rPr>
        <w:t>.</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0"/>
          <w:sz w:val="24"/>
        </w:rPr>
        <w:object w:dxaOrig="920" w:dyaOrig="320" w14:anchorId="3B1B7AB2">
          <v:shape id="_x0000_i7342" type="#_x0000_t75" style="width:46.15pt;height:16.15pt" o:ole="">
            <v:imagedata r:id="rId431" o:title=""/>
          </v:shape>
          <o:OLEObject Type="Embed" ProgID="Equation.DSMT4" ShapeID="_x0000_i7342" DrawAspect="Content" ObjectID="_1801843044" r:id="rId432"/>
        </w:object>
      </w:r>
      <w:r w:rsidRPr="00C716C8">
        <w:rPr>
          <w:rFonts w:ascii="Times New Roman" w:hAnsi="Times New Roman" w:cs="Times New Roman"/>
          <w:color w:val="000000"/>
          <w:sz w:val="24"/>
        </w:rPr>
        <w:t>.</w:t>
      </w:r>
    </w:p>
    <w:p w14:paraId="4DB109B1"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1BCDB793"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Chọn D</w:t>
      </w:r>
    </w:p>
    <w:p w14:paraId="3E0847F0"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Thay tọa độ các điểm vào phương trình mặt phẳng </w:t>
      </w:r>
      <w:r w:rsidRPr="00C716C8">
        <w:rPr>
          <w:rFonts w:ascii="Times New Roman" w:hAnsi="Times New Roman" w:cs="Times New Roman"/>
          <w:color w:val="000000"/>
          <w:position w:val="-10"/>
          <w:sz w:val="24"/>
        </w:rPr>
        <w:object w:dxaOrig="400" w:dyaOrig="320" w14:anchorId="283ECF97">
          <v:shape id="_x0000_i7343" type="#_x0000_t75" style="width:19.9pt;height:16.15pt" o:ole="">
            <v:imagedata r:id="rId433" o:title=""/>
          </v:shape>
          <o:OLEObject Type="Embed" ProgID="Equation.DSMT4" ShapeID="_x0000_i7343" DrawAspect="Content" ObjectID="_1801843045" r:id="rId434"/>
        </w:object>
      </w:r>
      <w:r w:rsidRPr="00C716C8">
        <w:rPr>
          <w:rFonts w:ascii="Times New Roman" w:hAnsi="Times New Roman" w:cs="Times New Roman"/>
          <w:color w:val="000000"/>
          <w:sz w:val="24"/>
        </w:rPr>
        <w:t xml:space="preserve">ta thấy chỉ có điểm </w:t>
      </w:r>
      <w:r w:rsidRPr="00C716C8">
        <w:rPr>
          <w:rFonts w:ascii="Times New Roman" w:hAnsi="Times New Roman" w:cs="Times New Roman"/>
          <w:color w:val="000000"/>
          <w:position w:val="-10"/>
          <w:sz w:val="24"/>
        </w:rPr>
        <w:object w:dxaOrig="920" w:dyaOrig="320" w14:anchorId="0CAE8DEE">
          <v:shape id="_x0000_i7344" type="#_x0000_t75" style="width:46.15pt;height:16.15pt" o:ole="">
            <v:imagedata r:id="rId435" o:title=""/>
          </v:shape>
          <o:OLEObject Type="Embed" ProgID="Equation.DSMT4" ShapeID="_x0000_i7344" DrawAspect="Content" ObjectID="_1801843046" r:id="rId436"/>
        </w:object>
      </w:r>
      <w:r w:rsidRPr="00C716C8">
        <w:rPr>
          <w:rFonts w:ascii="Times New Roman" w:hAnsi="Times New Roman" w:cs="Times New Roman"/>
          <w:color w:val="000000"/>
          <w:sz w:val="24"/>
        </w:rPr>
        <w:t xml:space="preserve"> thỏa mãn.</w:t>
      </w:r>
    </w:p>
    <w:p w14:paraId="5EBC8B3E"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PHẦN II. Câu trắc nghiệm đúng sai.</w:t>
      </w:r>
    </w:p>
    <w:p w14:paraId="0236A730"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1.</w:t>
      </w:r>
      <w:r w:rsidRPr="00C716C8">
        <w:rPr>
          <w:rFonts w:ascii="Times New Roman" w:hAnsi="Times New Roman" w:cs="Times New Roman"/>
          <w:color w:val="000000"/>
          <w:sz w:val="24"/>
        </w:rPr>
        <w:t xml:space="preserve"> Cho các hàm số </w:t>
      </w:r>
      <w:r w:rsidRPr="00C716C8">
        <w:rPr>
          <w:rFonts w:ascii="Times New Roman" w:hAnsi="Times New Roman" w:cs="Times New Roman"/>
          <w:color w:val="000000"/>
          <w:position w:val="-10"/>
          <w:sz w:val="24"/>
        </w:rPr>
        <w:object w:dxaOrig="1040" w:dyaOrig="320" w14:anchorId="1F878E2C">
          <v:shape id="_x0000_i7345" type="#_x0000_t75" style="width:52.15pt;height:16.15pt" o:ole="">
            <v:imagedata r:id="rId437" o:title=""/>
          </v:shape>
          <o:OLEObject Type="Embed" ProgID="Equation.DSMT4" ShapeID="_x0000_i7345" DrawAspect="Content" ObjectID="_1801843047" r:id="rId438"/>
        </w:object>
      </w:r>
      <w:r w:rsidRPr="00C716C8">
        <w:rPr>
          <w:rFonts w:ascii="Times New Roman" w:hAnsi="Times New Roman" w:cs="Times New Roman"/>
          <w:color w:val="000000"/>
          <w:sz w:val="24"/>
        </w:rPr>
        <w:t xml:space="preserve"> liên tục trên đoạn </w:t>
      </w:r>
      <w:r w:rsidRPr="00C716C8">
        <w:rPr>
          <w:rFonts w:ascii="Times New Roman" w:hAnsi="Times New Roman" w:cs="Times New Roman"/>
          <w:color w:val="000000"/>
          <w:position w:val="-10"/>
          <w:sz w:val="24"/>
        </w:rPr>
        <w:object w:dxaOrig="800" w:dyaOrig="320" w14:anchorId="2E65F5FE">
          <v:shape id="_x0000_i7346" type="#_x0000_t75" style="width:40.15pt;height:16.15pt" o:ole="">
            <v:imagedata r:id="rId439" o:title=""/>
          </v:shape>
          <o:OLEObject Type="Embed" ProgID="Equation.DSMT4" ShapeID="_x0000_i7346" DrawAspect="Content" ObjectID="_1801843048" r:id="rId440"/>
        </w:object>
      </w:r>
      <w:r w:rsidRPr="00C716C8">
        <w:rPr>
          <w:rFonts w:ascii="Times New Roman" w:hAnsi="Times New Roman" w:cs="Times New Roman"/>
          <w:color w:val="000000"/>
          <w:sz w:val="24"/>
        </w:rPr>
        <w:t xml:space="preserve"> thỏa mãn </w:t>
      </w:r>
      <w:r w:rsidRPr="00C716C8">
        <w:rPr>
          <w:rFonts w:ascii="Times New Roman" w:hAnsi="Times New Roman" w:cs="Times New Roman"/>
          <w:color w:val="000000"/>
          <w:position w:val="-32"/>
          <w:sz w:val="24"/>
        </w:rPr>
        <w:object w:dxaOrig="2439" w:dyaOrig="760" w14:anchorId="189ADA1B">
          <v:shape id="_x0000_i7347" type="#_x0000_t75" style="width:121.9pt;height:37.9pt" o:ole="">
            <v:imagedata r:id="rId441" o:title=""/>
          </v:shape>
          <o:OLEObject Type="Embed" ProgID="Equation.DSMT4" ShapeID="_x0000_i7347" DrawAspect="Content" ObjectID="_1801843049" r:id="rId442"/>
        </w:objec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32"/>
          <w:sz w:val="24"/>
        </w:rPr>
        <w:object w:dxaOrig="2439" w:dyaOrig="760" w14:anchorId="07AE0691">
          <v:shape id="_x0000_i7348" type="#_x0000_t75" style="width:121.9pt;height:37.9pt" o:ole="">
            <v:imagedata r:id="rId443" o:title=""/>
          </v:shape>
          <o:OLEObject Type="Embed" ProgID="Equation.DSMT4" ShapeID="_x0000_i7348" DrawAspect="Content" ObjectID="_1801843050" r:id="rId444"/>
        </w:object>
      </w:r>
      <w:r w:rsidRPr="00C716C8">
        <w:rPr>
          <w:rFonts w:ascii="Times New Roman" w:hAnsi="Times New Roman" w:cs="Times New Roman"/>
          <w:color w:val="000000"/>
          <w:sz w:val="24"/>
        </w:rPr>
        <w:t xml:space="preserve"> và </w:t>
      </w:r>
      <w:r w:rsidRPr="00C716C8">
        <w:rPr>
          <w:rFonts w:ascii="Times New Roman" w:hAnsi="Times New Roman" w:cs="Times New Roman"/>
          <w:color w:val="000000"/>
          <w:position w:val="-32"/>
          <w:sz w:val="24"/>
        </w:rPr>
        <w:object w:dxaOrig="1400" w:dyaOrig="760" w14:anchorId="3A3EAA77">
          <v:shape id="_x0000_i7349" type="#_x0000_t75" style="width:70.15pt;height:37.9pt" o:ole="">
            <v:imagedata r:id="rId445" o:title=""/>
          </v:shape>
          <o:OLEObject Type="Embed" ProgID="Equation.DSMT4" ShapeID="_x0000_i7349" DrawAspect="Content" ObjectID="_1801843051" r:id="rId446"/>
        </w:object>
      </w:r>
      <w:r w:rsidRPr="00C716C8">
        <w:rPr>
          <w:rFonts w:ascii="Times New Roman" w:hAnsi="Times New Roman" w:cs="Times New Roman"/>
          <w:color w:val="000000"/>
          <w:sz w:val="24"/>
        </w:rPr>
        <w:t xml:space="preserve">. Xét tính đúng-sai của các khẳng định sau. </w:t>
      </w:r>
    </w:p>
    <w:p w14:paraId="05B891DE" w14:textId="77777777" w:rsidR="00EB1716" w:rsidRPr="00C716C8" w:rsidRDefault="00EB1716" w:rsidP="00EB1716">
      <w:pPr>
        <w:spacing w:after="0" w:line="240" w:lineRule="auto"/>
        <w:ind w:left="25"/>
        <w:rPr>
          <w:rFonts w:ascii="Times New Roman" w:hAnsi="Times New Roman" w:cs="Times New Roman"/>
          <w:b/>
          <w:color w:val="000000"/>
          <w:sz w:val="24"/>
        </w:rPr>
      </w:pPr>
      <w:r w:rsidRPr="00C716C8">
        <w:rPr>
          <w:rFonts w:ascii="Times New Roman" w:hAnsi="Times New Roman" w:cs="Times New Roman"/>
          <w:b/>
          <w:color w:val="000000"/>
          <w:sz w:val="24"/>
        </w:rPr>
        <w:tab/>
        <w:t>a)</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32"/>
          <w:sz w:val="24"/>
        </w:rPr>
        <w:object w:dxaOrig="1260" w:dyaOrig="760" w14:anchorId="111E5D24">
          <v:shape id="_x0000_i7350" type="#_x0000_t75" style="width:63pt;height:37.9pt" o:ole="">
            <v:imagedata r:id="rId447" o:title=""/>
          </v:shape>
          <o:OLEObject Type="Embed" ProgID="Equation.DSMT4" ShapeID="_x0000_i7350" DrawAspect="Content" ObjectID="_1801843052" r:id="rId448"/>
        </w:object>
      </w:r>
      <w:r w:rsidRPr="00C716C8">
        <w:rPr>
          <w:rFonts w:ascii="Times New Roman" w:hAnsi="Times New Roman" w:cs="Times New Roman"/>
          <w:color w:val="000000"/>
          <w:sz w:val="24"/>
        </w:rPr>
        <w:t>.</w:t>
      </w:r>
    </w:p>
    <w:p w14:paraId="14C09253" w14:textId="77777777" w:rsidR="00EB1716" w:rsidRPr="00C716C8" w:rsidRDefault="00EB1716" w:rsidP="00EB1716">
      <w:pPr>
        <w:spacing w:after="0" w:line="240" w:lineRule="auto"/>
        <w:ind w:left="25"/>
        <w:rPr>
          <w:rFonts w:ascii="Times New Roman" w:hAnsi="Times New Roman" w:cs="Times New Roman"/>
          <w:b/>
          <w:color w:val="000000"/>
          <w:sz w:val="24"/>
        </w:rPr>
      </w:pPr>
      <w:r w:rsidRPr="00C716C8">
        <w:rPr>
          <w:rFonts w:ascii="Times New Roman" w:hAnsi="Times New Roman" w:cs="Times New Roman"/>
          <w:b/>
          <w:color w:val="000000"/>
          <w:sz w:val="24"/>
        </w:rPr>
        <w:tab/>
      </w:r>
      <w:r w:rsidRPr="00C716C8">
        <w:rPr>
          <w:rFonts w:ascii="Times New Roman" w:hAnsi="Times New Roman" w:cs="Times New Roman"/>
          <w:b/>
          <w:color w:val="FF0000"/>
          <w:sz w:val="24"/>
        </w:rPr>
        <w:t>b)</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32"/>
          <w:sz w:val="24"/>
        </w:rPr>
        <w:object w:dxaOrig="1300" w:dyaOrig="760" w14:anchorId="54E7F39C">
          <v:shape id="_x0000_i7351" type="#_x0000_t75" style="width:64.9pt;height:37.9pt" o:ole="">
            <v:imagedata r:id="rId449" o:title=""/>
          </v:shape>
          <o:OLEObject Type="Embed" ProgID="Equation.DSMT4" ShapeID="_x0000_i7351" DrawAspect="Content" ObjectID="_1801843053" r:id="rId450"/>
        </w:object>
      </w:r>
      <w:r w:rsidRPr="00C716C8">
        <w:rPr>
          <w:rFonts w:ascii="Times New Roman" w:hAnsi="Times New Roman" w:cs="Times New Roman"/>
          <w:color w:val="000000"/>
          <w:sz w:val="24"/>
        </w:rPr>
        <w:t>.</w:t>
      </w:r>
    </w:p>
    <w:p w14:paraId="3ABA25C0" w14:textId="77777777" w:rsidR="00EB1716" w:rsidRPr="00C716C8" w:rsidRDefault="00EB1716" w:rsidP="00EB1716">
      <w:pPr>
        <w:spacing w:after="0" w:line="240" w:lineRule="auto"/>
        <w:ind w:left="25"/>
        <w:rPr>
          <w:rFonts w:ascii="Times New Roman" w:hAnsi="Times New Roman" w:cs="Times New Roman"/>
          <w:b/>
          <w:color w:val="000000"/>
          <w:sz w:val="24"/>
        </w:rPr>
      </w:pPr>
      <w:r w:rsidRPr="00C716C8">
        <w:rPr>
          <w:rFonts w:ascii="Times New Roman" w:hAnsi="Times New Roman" w:cs="Times New Roman"/>
          <w:b/>
          <w:color w:val="000000"/>
          <w:sz w:val="24"/>
        </w:rPr>
        <w:tab/>
      </w:r>
      <w:r w:rsidRPr="00C716C8">
        <w:rPr>
          <w:rFonts w:ascii="Times New Roman" w:hAnsi="Times New Roman" w:cs="Times New Roman"/>
          <w:b/>
          <w:color w:val="FF0000"/>
          <w:sz w:val="24"/>
        </w:rPr>
        <w:t>c)</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32"/>
          <w:sz w:val="24"/>
        </w:rPr>
        <w:object w:dxaOrig="1400" w:dyaOrig="760" w14:anchorId="61799717">
          <v:shape id="_x0000_i7352" type="#_x0000_t75" style="width:70.15pt;height:37.9pt" o:ole="">
            <v:imagedata r:id="rId451" o:title=""/>
          </v:shape>
          <o:OLEObject Type="Embed" ProgID="Equation.DSMT4" ShapeID="_x0000_i7352" DrawAspect="Content" ObjectID="_1801843054" r:id="rId452"/>
        </w:object>
      </w:r>
      <w:r w:rsidRPr="00C716C8">
        <w:rPr>
          <w:rFonts w:ascii="Times New Roman" w:hAnsi="Times New Roman" w:cs="Times New Roman"/>
          <w:color w:val="000000"/>
          <w:sz w:val="24"/>
        </w:rPr>
        <w:t>.</w:t>
      </w:r>
    </w:p>
    <w:p w14:paraId="12471CC5"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ab/>
      </w:r>
      <w:r w:rsidRPr="00C716C8">
        <w:rPr>
          <w:rFonts w:ascii="Times New Roman" w:hAnsi="Times New Roman" w:cs="Times New Roman"/>
          <w:b/>
          <w:color w:val="FF0000"/>
          <w:sz w:val="24"/>
        </w:rPr>
        <w:t>d)</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32"/>
          <w:sz w:val="24"/>
        </w:rPr>
        <w:object w:dxaOrig="3340" w:dyaOrig="760" w14:anchorId="10A62B05">
          <v:shape id="_x0000_i7353" type="#_x0000_t75" style="width:166.9pt;height:37.9pt" o:ole="">
            <v:imagedata r:id="rId453" o:title=""/>
          </v:shape>
          <o:OLEObject Type="Embed" ProgID="Equation.DSMT4" ShapeID="_x0000_i7353" DrawAspect="Content" ObjectID="_1801843055" r:id="rId454"/>
        </w:object>
      </w:r>
      <w:r w:rsidRPr="00C716C8">
        <w:rPr>
          <w:rFonts w:ascii="Times New Roman" w:hAnsi="Times New Roman" w:cs="Times New Roman"/>
          <w:color w:val="000000"/>
          <w:sz w:val="24"/>
        </w:rPr>
        <w:t>.</w:t>
      </w:r>
    </w:p>
    <w:p w14:paraId="4D275D79"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7A39D5BA"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a-sai, b-đúng, c-đúng, d-đúng.</w:t>
      </w:r>
    </w:p>
    <w:p w14:paraId="17C93A8E"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ab/>
        <w:t>a)</w:t>
      </w:r>
      <w:r w:rsidRPr="00C716C8">
        <w:rPr>
          <w:rFonts w:ascii="Times New Roman" w:hAnsi="Times New Roman" w:cs="Times New Roman"/>
          <w:color w:val="000000"/>
          <w:sz w:val="24"/>
        </w:rPr>
        <w:t xml:space="preserve"> Khẳng định đã cho là khẳng định sai.</w:t>
      </w:r>
    </w:p>
    <w:p w14:paraId="1DD82857"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Đặt </w:t>
      </w:r>
      <w:r w:rsidRPr="00C716C8">
        <w:rPr>
          <w:rFonts w:ascii="Times New Roman" w:hAnsi="Times New Roman" w:cs="Times New Roman"/>
          <w:color w:val="000000"/>
          <w:position w:val="-32"/>
          <w:sz w:val="24"/>
        </w:rPr>
        <w:object w:dxaOrig="2600" w:dyaOrig="760" w14:anchorId="51CD143D">
          <v:shape id="_x0000_i7354" type="#_x0000_t75" style="width:130.15pt;height:37.9pt" o:ole="">
            <v:imagedata r:id="rId455" o:title=""/>
          </v:shape>
          <o:OLEObject Type="Embed" ProgID="Equation.DSMT4" ShapeID="_x0000_i7354" DrawAspect="Content" ObjectID="_1801843056" r:id="rId456"/>
        </w:object>
      </w:r>
      <w:r w:rsidRPr="00C716C8">
        <w:rPr>
          <w:rFonts w:ascii="Times New Roman" w:hAnsi="Times New Roman" w:cs="Times New Roman"/>
          <w:color w:val="000000"/>
          <w:sz w:val="24"/>
        </w:rPr>
        <w:t>, ta có hệ phương trình:</w:t>
      </w:r>
    </w:p>
    <w:p w14:paraId="0890416A" w14:textId="77777777" w:rsidR="00EB1716" w:rsidRPr="00C716C8" w:rsidRDefault="00EB1716" w:rsidP="00EB1716">
      <w:pPr>
        <w:spacing w:after="0" w:line="240" w:lineRule="auto"/>
        <w:ind w:left="25"/>
        <w:rPr>
          <w:rFonts w:ascii="Times New Roman" w:hAnsi="Times New Roman" w:cs="Times New Roman"/>
          <w:b/>
          <w:color w:val="000000"/>
          <w:sz w:val="24"/>
        </w:rPr>
      </w:pPr>
      <w:r w:rsidRPr="00C716C8">
        <w:rPr>
          <w:rFonts w:ascii="Times New Roman" w:hAnsi="Times New Roman" w:cs="Times New Roman"/>
          <w:color w:val="000000"/>
          <w:position w:val="-30"/>
          <w:sz w:val="24"/>
        </w:rPr>
        <w:object w:dxaOrig="1380" w:dyaOrig="720" w14:anchorId="438E558E">
          <v:shape id="_x0000_i7355" type="#_x0000_t75" style="width:69pt;height:36pt" o:ole="">
            <v:imagedata r:id="rId457" o:title=""/>
          </v:shape>
          <o:OLEObject Type="Embed" ProgID="Equation.DSMT4" ShapeID="_x0000_i7355" DrawAspect="Content" ObjectID="_1801843057" r:id="rId458"/>
        </w:object>
      </w:r>
      <w:r w:rsidRPr="00C716C8">
        <w:rPr>
          <w:rFonts w:ascii="Times New Roman" w:hAnsi="Times New Roman" w:cs="Times New Roman"/>
          <w:color w:val="000000"/>
          <w:position w:val="-32"/>
          <w:sz w:val="24"/>
        </w:rPr>
        <w:object w:dxaOrig="3800" w:dyaOrig="760" w14:anchorId="467509EB">
          <v:shape id="_x0000_i7356" type="#_x0000_t75" style="width:190.15pt;height:37.9pt" o:ole="">
            <v:imagedata r:id="rId459" o:title=""/>
          </v:shape>
          <o:OLEObject Type="Embed" ProgID="Equation.DSMT4" ShapeID="_x0000_i7356" DrawAspect="Content" ObjectID="_1801843058" r:id="rId460"/>
        </w:object>
      </w:r>
    </w:p>
    <w:p w14:paraId="212A2EA4"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ab/>
        <w:t>b)</w:t>
      </w:r>
      <w:r w:rsidRPr="00C716C8">
        <w:rPr>
          <w:rFonts w:ascii="Times New Roman" w:hAnsi="Times New Roman" w:cs="Times New Roman"/>
          <w:color w:val="000000"/>
          <w:sz w:val="24"/>
        </w:rPr>
        <w:t xml:space="preserve"> Khẳng định đã cho là khẳng định đúng.</w:t>
      </w:r>
    </w:p>
    <w:p w14:paraId="6A4C06B8" w14:textId="77777777" w:rsidR="00EB1716" w:rsidRPr="00C716C8" w:rsidRDefault="00EB1716" w:rsidP="00EB1716">
      <w:pPr>
        <w:spacing w:after="0" w:line="240" w:lineRule="auto"/>
        <w:ind w:left="25"/>
        <w:rPr>
          <w:rFonts w:ascii="Times New Roman" w:hAnsi="Times New Roman" w:cs="Times New Roman"/>
          <w:b/>
          <w:color w:val="000000"/>
          <w:sz w:val="24"/>
        </w:rPr>
      </w:pPr>
      <w:r w:rsidRPr="00C716C8">
        <w:rPr>
          <w:rFonts w:ascii="Times New Roman" w:hAnsi="Times New Roman" w:cs="Times New Roman"/>
          <w:color w:val="000000"/>
          <w:position w:val="-32"/>
          <w:sz w:val="24"/>
        </w:rPr>
        <w:object w:dxaOrig="1300" w:dyaOrig="760" w14:anchorId="130A5457">
          <v:shape id="_x0000_i7357" type="#_x0000_t75" style="width:64.9pt;height:37.9pt" o:ole="">
            <v:imagedata r:id="rId461" o:title=""/>
          </v:shape>
          <o:OLEObject Type="Embed" ProgID="Equation.DSMT4" ShapeID="_x0000_i7357" DrawAspect="Content" ObjectID="_1801843059" r:id="rId462"/>
        </w:object>
      </w:r>
      <w:r w:rsidRPr="00C716C8">
        <w:rPr>
          <w:rFonts w:ascii="Times New Roman" w:hAnsi="Times New Roman" w:cs="Times New Roman"/>
          <w:color w:val="000000"/>
          <w:sz w:val="24"/>
        </w:rPr>
        <w:t>.</w:t>
      </w:r>
    </w:p>
    <w:p w14:paraId="01AAA314"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ab/>
        <w:t>c)</w:t>
      </w:r>
      <w:r w:rsidRPr="00C716C8">
        <w:rPr>
          <w:rFonts w:ascii="Times New Roman" w:hAnsi="Times New Roman" w:cs="Times New Roman"/>
          <w:color w:val="000000"/>
          <w:sz w:val="24"/>
        </w:rPr>
        <w:t xml:space="preserve"> Khẳng định đã cho là khẳng định đúng.</w:t>
      </w:r>
    </w:p>
    <w:p w14:paraId="0A3EEEC4"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32"/>
          <w:sz w:val="24"/>
        </w:rPr>
        <w:object w:dxaOrig="3040" w:dyaOrig="760" w14:anchorId="0E524A87">
          <v:shape id="_x0000_i7358" type="#_x0000_t75" style="width:151.9pt;height:37.9pt" o:ole="">
            <v:imagedata r:id="rId463" o:title=""/>
          </v:shape>
          <o:OLEObject Type="Embed" ProgID="Equation.DSMT4" ShapeID="_x0000_i7358" DrawAspect="Content" ObjectID="_1801843060" r:id="rId464"/>
        </w:object>
      </w:r>
    </w:p>
    <w:p w14:paraId="2B5A8709" w14:textId="77777777" w:rsidR="00EB1716" w:rsidRPr="00C716C8" w:rsidRDefault="00EB1716" w:rsidP="00EB1716">
      <w:pPr>
        <w:spacing w:after="0" w:line="240" w:lineRule="auto"/>
        <w:ind w:left="25"/>
        <w:rPr>
          <w:rFonts w:ascii="Times New Roman" w:hAnsi="Times New Roman" w:cs="Times New Roman"/>
          <w:b/>
          <w:color w:val="000000"/>
          <w:sz w:val="24"/>
        </w:rPr>
      </w:pPr>
      <w:r w:rsidRPr="00C716C8">
        <w:rPr>
          <w:rFonts w:ascii="Times New Roman" w:hAnsi="Times New Roman" w:cs="Times New Roman"/>
          <w:color w:val="000000"/>
          <w:position w:val="-32"/>
          <w:sz w:val="24"/>
        </w:rPr>
        <w:object w:dxaOrig="4620" w:dyaOrig="760" w14:anchorId="0601C402">
          <v:shape id="_x0000_i7359" type="#_x0000_t75" style="width:231pt;height:37.9pt" o:ole="">
            <v:imagedata r:id="rId465" o:title=""/>
          </v:shape>
          <o:OLEObject Type="Embed" ProgID="Equation.DSMT4" ShapeID="_x0000_i7359" DrawAspect="Content" ObjectID="_1801843061" r:id="rId466"/>
        </w:object>
      </w:r>
    </w:p>
    <w:p w14:paraId="4AFB26B9"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ab/>
        <w:t>d)</w:t>
      </w:r>
      <w:r w:rsidRPr="00C716C8">
        <w:rPr>
          <w:rFonts w:ascii="Times New Roman" w:hAnsi="Times New Roman" w:cs="Times New Roman"/>
          <w:color w:val="000000"/>
          <w:sz w:val="24"/>
        </w:rPr>
        <w:t xml:space="preserve"> Khẳng định đã cho là khẳng định đúng.</w:t>
      </w:r>
    </w:p>
    <w:p w14:paraId="20095639"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32"/>
          <w:sz w:val="24"/>
        </w:rPr>
        <w:object w:dxaOrig="2740" w:dyaOrig="760" w14:anchorId="0CC94597">
          <v:shape id="_x0000_i7360" type="#_x0000_t75" style="width:136.9pt;height:37.9pt" o:ole="">
            <v:imagedata r:id="rId467" o:title=""/>
          </v:shape>
          <o:OLEObject Type="Embed" ProgID="Equation.DSMT4" ShapeID="_x0000_i7360" DrawAspect="Content" ObjectID="_1801843062" r:id="rId468"/>
        </w:object>
      </w:r>
      <w:r w:rsidRPr="00C716C8">
        <w:rPr>
          <w:rFonts w:ascii="Times New Roman" w:hAnsi="Times New Roman" w:cs="Times New Roman"/>
          <w:color w:val="000000"/>
          <w:position w:val="-32"/>
          <w:sz w:val="24"/>
        </w:rPr>
        <w:object w:dxaOrig="3800" w:dyaOrig="760" w14:anchorId="207F6290">
          <v:shape id="_x0000_i7361" type="#_x0000_t75" style="width:190.15pt;height:37.9pt" o:ole="">
            <v:imagedata r:id="rId469" o:title=""/>
          </v:shape>
          <o:OLEObject Type="Embed" ProgID="Equation.DSMT4" ShapeID="_x0000_i7361" DrawAspect="Content" ObjectID="_1801843063" r:id="rId470"/>
        </w:object>
      </w:r>
      <w:r w:rsidRPr="00C716C8">
        <w:rPr>
          <w:rFonts w:ascii="Times New Roman" w:hAnsi="Times New Roman" w:cs="Times New Roman"/>
          <w:color w:val="000000"/>
          <w:position w:val="-6"/>
          <w:sz w:val="24"/>
        </w:rPr>
        <w:object w:dxaOrig="2020" w:dyaOrig="279" w14:anchorId="51F4E456">
          <v:shape id="_x0000_i7362" type="#_x0000_t75" style="width:100.9pt;height:13.9pt" o:ole="">
            <v:imagedata r:id="rId471" o:title=""/>
          </v:shape>
          <o:OLEObject Type="Embed" ProgID="Equation.DSMT4" ShapeID="_x0000_i7362" DrawAspect="Content" ObjectID="_1801843064" r:id="rId472"/>
        </w:object>
      </w:r>
      <w:r w:rsidRPr="00C716C8">
        <w:rPr>
          <w:rFonts w:ascii="Times New Roman" w:hAnsi="Times New Roman" w:cs="Times New Roman"/>
          <w:color w:val="000000"/>
          <w:sz w:val="24"/>
        </w:rPr>
        <w:t>.</w:t>
      </w:r>
    </w:p>
    <w:p w14:paraId="213D7DC2"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2.</w:t>
      </w:r>
      <w:r w:rsidRPr="00C716C8">
        <w:rPr>
          <w:rFonts w:ascii="Times New Roman" w:hAnsi="Times New Roman" w:cs="Times New Roman"/>
          <w:color w:val="000000"/>
          <w:sz w:val="24"/>
        </w:rPr>
        <w:t xml:space="preserve"> Trong không gian </w:t>
      </w:r>
      <w:r w:rsidRPr="00C716C8">
        <w:rPr>
          <w:rFonts w:ascii="Times New Roman" w:hAnsi="Times New Roman" w:cs="Times New Roman"/>
          <w:color w:val="000000"/>
          <w:position w:val="-10"/>
          <w:sz w:val="24"/>
        </w:rPr>
        <w:object w:dxaOrig="560" w:dyaOrig="320" w14:anchorId="3AE88FA9">
          <v:shape id="_x0000_i7363" type="#_x0000_t75" style="width:28.15pt;height:16.15pt" o:ole="">
            <v:imagedata r:id="rId473" o:title=""/>
          </v:shape>
          <o:OLEObject Type="Embed" ProgID="Equation.DSMT4" ShapeID="_x0000_i7363" DrawAspect="Content" ObjectID="_1801843065" r:id="rId474"/>
        </w:object>
      </w:r>
      <w:r w:rsidRPr="00C716C8">
        <w:rPr>
          <w:rFonts w:ascii="Times New Roman" w:hAnsi="Times New Roman" w:cs="Times New Roman"/>
          <w:color w:val="000000"/>
          <w:sz w:val="24"/>
        </w:rPr>
        <w:t xml:space="preserve">, cho mặt phẳng </w:t>
      </w:r>
      <w:r w:rsidRPr="00C716C8">
        <w:rPr>
          <w:rFonts w:ascii="Times New Roman" w:hAnsi="Times New Roman" w:cs="Times New Roman"/>
          <w:color w:val="000000"/>
          <w:position w:val="-10"/>
          <w:sz w:val="24"/>
        </w:rPr>
        <w:object w:dxaOrig="420" w:dyaOrig="320" w14:anchorId="06DC06C3">
          <v:shape id="_x0000_i7364" type="#_x0000_t75" style="width:21pt;height:16.15pt" o:ole="">
            <v:imagedata r:id="rId475" o:title=""/>
          </v:shape>
          <o:OLEObject Type="Embed" ProgID="Equation.DSMT4" ShapeID="_x0000_i7364" DrawAspect="Content" ObjectID="_1801843066" r:id="rId476"/>
        </w:object>
      </w:r>
      <w:r w:rsidRPr="00C716C8">
        <w:rPr>
          <w:rFonts w:ascii="Times New Roman" w:hAnsi="Times New Roman" w:cs="Times New Roman"/>
          <w:color w:val="000000"/>
          <w:sz w:val="24"/>
        </w:rPr>
        <w:t xml:space="preserve"> có phương trình </w:t>
      </w:r>
      <w:r w:rsidRPr="00C716C8">
        <w:rPr>
          <w:rFonts w:ascii="Times New Roman" w:hAnsi="Times New Roman" w:cs="Times New Roman"/>
          <w:color w:val="000000"/>
          <w:position w:val="-10"/>
          <w:sz w:val="24"/>
        </w:rPr>
        <w:object w:dxaOrig="2020" w:dyaOrig="320" w14:anchorId="41FC1B71">
          <v:shape id="_x0000_i7365" type="#_x0000_t75" style="width:100.9pt;height:16.15pt" o:ole="">
            <v:imagedata r:id="rId477" o:title=""/>
          </v:shape>
          <o:OLEObject Type="Embed" ProgID="Equation.DSMT4" ShapeID="_x0000_i7365" DrawAspect="Content" ObjectID="_1801843067" r:id="rId478"/>
        </w:object>
      </w:r>
      <w:r w:rsidRPr="00C716C8">
        <w:rPr>
          <w:rFonts w:ascii="Times New Roman" w:hAnsi="Times New Roman" w:cs="Times New Roman"/>
          <w:color w:val="000000"/>
          <w:sz w:val="24"/>
        </w:rPr>
        <w:t>. Xét tính đúng-sai của các khẳng định sau</w:t>
      </w:r>
    </w:p>
    <w:p w14:paraId="4F0E4608" w14:textId="77777777" w:rsidR="00EB1716" w:rsidRPr="00C716C8" w:rsidRDefault="00EB1716" w:rsidP="00EB1716">
      <w:pPr>
        <w:spacing w:after="0" w:line="240" w:lineRule="auto"/>
        <w:ind w:left="25"/>
        <w:rPr>
          <w:rFonts w:ascii="Times New Roman" w:hAnsi="Times New Roman" w:cs="Times New Roman"/>
          <w:b/>
          <w:color w:val="000000"/>
          <w:sz w:val="24"/>
        </w:rPr>
      </w:pPr>
      <w:r w:rsidRPr="00C716C8">
        <w:rPr>
          <w:rFonts w:ascii="Times New Roman" w:hAnsi="Times New Roman" w:cs="Times New Roman"/>
          <w:b/>
          <w:color w:val="000000"/>
          <w:sz w:val="24"/>
        </w:rPr>
        <w:tab/>
        <w:t>a)</w: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0"/>
          <w:sz w:val="24"/>
        </w:rPr>
        <w:object w:dxaOrig="1240" w:dyaOrig="320" w14:anchorId="7FB58527">
          <v:shape id="_x0000_i7366" type="#_x0000_t75" style="width:61.9pt;height:16.15pt" o:ole="">
            <v:imagedata r:id="rId479" o:title=""/>
          </v:shape>
          <o:OLEObject Type="Embed" ProgID="Equation.DSMT4" ShapeID="_x0000_i7366" DrawAspect="Content" ObjectID="_1801843068" r:id="rId480"/>
        </w:object>
      </w:r>
      <w:r w:rsidRPr="00C716C8">
        <w:rPr>
          <w:rFonts w:ascii="Times New Roman" w:hAnsi="Times New Roman" w:cs="Times New Roman"/>
          <w:color w:val="000000"/>
          <w:sz w:val="24"/>
        </w:rPr>
        <w:t xml:space="preserve"> không phải là một véctơ pháp tuyến của </w:t>
      </w:r>
      <w:r w:rsidRPr="00C716C8">
        <w:rPr>
          <w:rFonts w:ascii="Times New Roman" w:hAnsi="Times New Roman" w:cs="Times New Roman"/>
          <w:color w:val="000000"/>
          <w:position w:val="-10"/>
          <w:sz w:val="24"/>
        </w:rPr>
        <w:object w:dxaOrig="420" w:dyaOrig="320" w14:anchorId="71C237D4">
          <v:shape id="_x0000_i7367" type="#_x0000_t75" style="width:21pt;height:16.15pt" o:ole="">
            <v:imagedata r:id="rId481" o:title=""/>
          </v:shape>
          <o:OLEObject Type="Embed" ProgID="Equation.DSMT4" ShapeID="_x0000_i7367" DrawAspect="Content" ObjectID="_1801843069" r:id="rId482"/>
        </w:object>
      </w:r>
      <w:r w:rsidRPr="00C716C8">
        <w:rPr>
          <w:rFonts w:ascii="Times New Roman" w:hAnsi="Times New Roman" w:cs="Times New Roman"/>
          <w:color w:val="000000"/>
          <w:sz w:val="24"/>
        </w:rPr>
        <w:t>.</w:t>
      </w:r>
    </w:p>
    <w:p w14:paraId="71A1707A" w14:textId="77777777" w:rsidR="00EB1716" w:rsidRPr="00C716C8" w:rsidRDefault="00EB1716" w:rsidP="00EB1716">
      <w:pPr>
        <w:spacing w:after="0" w:line="240" w:lineRule="auto"/>
        <w:ind w:left="25"/>
        <w:rPr>
          <w:rFonts w:ascii="Times New Roman" w:hAnsi="Times New Roman" w:cs="Times New Roman"/>
          <w:b/>
          <w:color w:val="000000"/>
          <w:sz w:val="24"/>
        </w:rPr>
      </w:pPr>
      <w:r w:rsidRPr="00C716C8">
        <w:rPr>
          <w:rFonts w:ascii="Times New Roman" w:hAnsi="Times New Roman" w:cs="Times New Roman"/>
          <w:b/>
          <w:color w:val="000000"/>
          <w:sz w:val="24"/>
        </w:rPr>
        <w:tab/>
        <w:t>b)</w:t>
      </w:r>
      <w:r w:rsidRPr="00C716C8">
        <w:rPr>
          <w:rFonts w:ascii="Times New Roman" w:hAnsi="Times New Roman" w:cs="Times New Roman"/>
          <w:color w:val="000000"/>
          <w:sz w:val="24"/>
        </w:rPr>
        <w:t xml:space="preserve"> Điểm </w:t>
      </w:r>
      <w:r w:rsidRPr="00C716C8">
        <w:rPr>
          <w:rFonts w:ascii="Times New Roman" w:hAnsi="Times New Roman" w:cs="Times New Roman"/>
          <w:color w:val="000000"/>
          <w:position w:val="-10"/>
          <w:sz w:val="24"/>
        </w:rPr>
        <w:object w:dxaOrig="1380" w:dyaOrig="320" w14:anchorId="42E4BA39">
          <v:shape id="_x0000_i7368" type="#_x0000_t75" style="width:69pt;height:16.15pt" o:ole="">
            <v:imagedata r:id="rId483" o:title=""/>
          </v:shape>
          <o:OLEObject Type="Embed" ProgID="Equation.DSMT4" ShapeID="_x0000_i7368" DrawAspect="Content" ObjectID="_1801843070" r:id="rId484"/>
        </w:object>
      </w:r>
      <w:r w:rsidRPr="00C716C8">
        <w:rPr>
          <w:rFonts w:ascii="Times New Roman" w:hAnsi="Times New Roman" w:cs="Times New Roman"/>
          <w:color w:val="000000"/>
          <w:sz w:val="24"/>
        </w:rPr>
        <w:t xml:space="preserve"> không thuộc mặt phẳng </w:t>
      </w:r>
      <w:r w:rsidRPr="00C716C8">
        <w:rPr>
          <w:rFonts w:ascii="Times New Roman" w:hAnsi="Times New Roman" w:cs="Times New Roman"/>
          <w:color w:val="000000"/>
          <w:position w:val="-10"/>
          <w:sz w:val="24"/>
        </w:rPr>
        <w:object w:dxaOrig="420" w:dyaOrig="320" w14:anchorId="5BC9006F">
          <v:shape id="_x0000_i7369" type="#_x0000_t75" style="width:21pt;height:16.15pt" o:ole="">
            <v:imagedata r:id="rId485" o:title=""/>
          </v:shape>
          <o:OLEObject Type="Embed" ProgID="Equation.DSMT4" ShapeID="_x0000_i7369" DrawAspect="Content" ObjectID="_1801843071" r:id="rId486"/>
        </w:object>
      </w:r>
      <w:r w:rsidRPr="00C716C8">
        <w:rPr>
          <w:rFonts w:ascii="Times New Roman" w:hAnsi="Times New Roman" w:cs="Times New Roman"/>
          <w:color w:val="000000"/>
          <w:sz w:val="24"/>
        </w:rPr>
        <w:t>.</w:t>
      </w:r>
    </w:p>
    <w:p w14:paraId="5964F4C6" w14:textId="77777777" w:rsidR="00EB1716" w:rsidRPr="00C716C8" w:rsidRDefault="00EB1716" w:rsidP="00EB1716">
      <w:pPr>
        <w:spacing w:after="0" w:line="240" w:lineRule="auto"/>
        <w:ind w:left="25"/>
        <w:rPr>
          <w:rFonts w:ascii="Times New Roman" w:hAnsi="Times New Roman" w:cs="Times New Roman"/>
          <w:b/>
          <w:color w:val="000000"/>
          <w:sz w:val="24"/>
        </w:rPr>
      </w:pPr>
      <w:r w:rsidRPr="00C716C8">
        <w:rPr>
          <w:rFonts w:ascii="Times New Roman" w:hAnsi="Times New Roman" w:cs="Times New Roman"/>
          <w:b/>
          <w:color w:val="000000"/>
          <w:sz w:val="24"/>
        </w:rPr>
        <w:tab/>
      </w:r>
      <w:r w:rsidRPr="00C716C8">
        <w:rPr>
          <w:rFonts w:ascii="Times New Roman" w:hAnsi="Times New Roman" w:cs="Times New Roman"/>
          <w:b/>
          <w:color w:val="FF0000"/>
          <w:sz w:val="24"/>
        </w:rPr>
        <w:t>c)</w:t>
      </w:r>
      <w:r w:rsidRPr="00C716C8">
        <w:rPr>
          <w:rFonts w:ascii="Times New Roman" w:hAnsi="Times New Roman" w:cs="Times New Roman"/>
          <w:color w:val="000000"/>
          <w:sz w:val="24"/>
        </w:rPr>
        <w:t xml:space="preserve">  Mặt phẳng </w:t>
      </w:r>
      <w:r w:rsidRPr="00C716C8">
        <w:rPr>
          <w:rFonts w:ascii="Times New Roman" w:hAnsi="Times New Roman" w:cs="Times New Roman"/>
          <w:color w:val="000000"/>
          <w:position w:val="-10"/>
          <w:sz w:val="24"/>
        </w:rPr>
        <w:object w:dxaOrig="420" w:dyaOrig="320" w14:anchorId="49229976">
          <v:shape id="_x0000_i7370" type="#_x0000_t75" style="width:21pt;height:16.15pt" o:ole="">
            <v:imagedata r:id="rId487" o:title=""/>
          </v:shape>
          <o:OLEObject Type="Embed" ProgID="Equation.DSMT4" ShapeID="_x0000_i7370" DrawAspect="Content" ObjectID="_1801843072" r:id="rId488"/>
        </w:object>
      </w:r>
      <w:r w:rsidRPr="00C716C8">
        <w:rPr>
          <w:rFonts w:ascii="Times New Roman" w:hAnsi="Times New Roman" w:cs="Times New Roman"/>
          <w:color w:val="000000"/>
          <w:sz w:val="24"/>
        </w:rPr>
        <w:t xml:space="preserve"> và mặt phẳng </w:t>
      </w:r>
      <w:r w:rsidRPr="00C716C8">
        <w:rPr>
          <w:rFonts w:ascii="Times New Roman" w:hAnsi="Times New Roman" w:cs="Times New Roman"/>
          <w:color w:val="000000"/>
          <w:position w:val="-10"/>
          <w:sz w:val="24"/>
        </w:rPr>
        <w:object w:dxaOrig="2960" w:dyaOrig="320" w14:anchorId="4F66165D">
          <v:shape id="_x0000_i7371" type="#_x0000_t75" style="width:148.15pt;height:16.15pt" o:ole="">
            <v:imagedata r:id="rId489" o:title=""/>
          </v:shape>
          <o:OLEObject Type="Embed" ProgID="Equation.DSMT4" ShapeID="_x0000_i7371" DrawAspect="Content" ObjectID="_1801843073" r:id="rId490"/>
        </w:object>
      </w:r>
      <w:r w:rsidRPr="00C716C8">
        <w:rPr>
          <w:rFonts w:ascii="Times New Roman" w:hAnsi="Times New Roman" w:cs="Times New Roman"/>
          <w:color w:val="000000"/>
          <w:sz w:val="24"/>
        </w:rPr>
        <w:t xml:space="preserve"> song song nhau.</w:t>
      </w:r>
    </w:p>
    <w:p w14:paraId="110F44E5"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ab/>
      </w:r>
      <w:r w:rsidRPr="00C716C8">
        <w:rPr>
          <w:rFonts w:ascii="Times New Roman" w:hAnsi="Times New Roman" w:cs="Times New Roman"/>
          <w:b/>
          <w:color w:val="FF0000"/>
          <w:sz w:val="24"/>
        </w:rPr>
        <w:t>d)</w:t>
      </w:r>
      <w:r w:rsidRPr="00C716C8">
        <w:rPr>
          <w:rFonts w:ascii="Times New Roman" w:hAnsi="Times New Roman" w:cs="Times New Roman"/>
          <w:color w:val="000000"/>
          <w:sz w:val="24"/>
        </w:rPr>
        <w:t xml:space="preserve">  Mặt phẳng </w:t>
      </w:r>
      <w:r w:rsidRPr="00C716C8">
        <w:rPr>
          <w:rFonts w:ascii="Times New Roman" w:hAnsi="Times New Roman" w:cs="Times New Roman"/>
          <w:color w:val="000000"/>
          <w:position w:val="-10"/>
          <w:sz w:val="24"/>
        </w:rPr>
        <w:object w:dxaOrig="400" w:dyaOrig="320" w14:anchorId="1A74C71A">
          <v:shape id="_x0000_i7372" type="#_x0000_t75" style="width:19.9pt;height:16.15pt" o:ole="">
            <v:imagedata r:id="rId491" o:title=""/>
          </v:shape>
          <o:OLEObject Type="Embed" ProgID="Equation.DSMT4" ShapeID="_x0000_i7372" DrawAspect="Content" ObjectID="_1801843074" r:id="rId492"/>
        </w:object>
      </w:r>
      <w:r w:rsidRPr="00C716C8">
        <w:rPr>
          <w:rFonts w:ascii="Times New Roman" w:hAnsi="Times New Roman" w:cs="Times New Roman"/>
          <w:color w:val="000000"/>
          <w:sz w:val="24"/>
        </w:rPr>
        <w:t xml:space="preserve"> đi qua hai điểm </w:t>
      </w:r>
      <w:r w:rsidRPr="00C716C8">
        <w:rPr>
          <w:rFonts w:ascii="Times New Roman" w:hAnsi="Times New Roman" w:cs="Times New Roman"/>
          <w:color w:val="000000"/>
          <w:position w:val="-10"/>
          <w:sz w:val="24"/>
        </w:rPr>
        <w:object w:dxaOrig="2420" w:dyaOrig="320" w14:anchorId="0D06F7B5">
          <v:shape id="_x0000_i7373" type="#_x0000_t75" style="width:121.15pt;height:16.15pt" o:ole="">
            <v:imagedata r:id="rId493" o:title=""/>
          </v:shape>
          <o:OLEObject Type="Embed" ProgID="Equation.DSMT4" ShapeID="_x0000_i7373" DrawAspect="Content" ObjectID="_1801843075" r:id="rId494"/>
        </w:object>
      </w:r>
      <w:r w:rsidRPr="00C716C8">
        <w:rPr>
          <w:rFonts w:ascii="Times New Roman" w:hAnsi="Times New Roman" w:cs="Times New Roman"/>
          <w:color w:val="000000"/>
          <w:sz w:val="24"/>
        </w:rPr>
        <w:t xml:space="preserve"> và vuông góc với </w:t>
      </w:r>
      <w:r w:rsidRPr="00C716C8">
        <w:rPr>
          <w:rFonts w:ascii="Times New Roman" w:hAnsi="Times New Roman" w:cs="Times New Roman"/>
          <w:color w:val="000000"/>
          <w:position w:val="-10"/>
          <w:sz w:val="24"/>
        </w:rPr>
        <w:object w:dxaOrig="420" w:dyaOrig="320" w14:anchorId="5F598443">
          <v:shape id="_x0000_i7374" type="#_x0000_t75" style="width:21pt;height:16.15pt" o:ole="">
            <v:imagedata r:id="rId495" o:title=""/>
          </v:shape>
          <o:OLEObject Type="Embed" ProgID="Equation.DSMT4" ShapeID="_x0000_i7374" DrawAspect="Content" ObjectID="_1801843076" r:id="rId496"/>
        </w:object>
      </w:r>
      <w:r w:rsidRPr="00C716C8">
        <w:rPr>
          <w:rFonts w:ascii="Times New Roman" w:hAnsi="Times New Roman" w:cs="Times New Roman"/>
          <w:color w:val="000000"/>
          <w:sz w:val="24"/>
        </w:rPr>
        <w:t xml:space="preserve"> có phương trình là </w:t>
      </w:r>
      <w:r w:rsidRPr="00C716C8">
        <w:rPr>
          <w:rFonts w:ascii="Times New Roman" w:hAnsi="Times New Roman" w:cs="Times New Roman"/>
          <w:color w:val="000000"/>
          <w:position w:val="-10"/>
          <w:sz w:val="24"/>
        </w:rPr>
        <w:object w:dxaOrig="2360" w:dyaOrig="320" w14:anchorId="0833F04F">
          <v:shape id="_x0000_i7375" type="#_x0000_t75" style="width:118.15pt;height:16.15pt" o:ole="">
            <v:imagedata r:id="rId497" o:title=""/>
          </v:shape>
          <o:OLEObject Type="Embed" ProgID="Equation.DSMT4" ShapeID="_x0000_i7375" DrawAspect="Content" ObjectID="_1801843077" r:id="rId498"/>
        </w:object>
      </w:r>
      <w:r w:rsidRPr="00C716C8">
        <w:rPr>
          <w:rFonts w:ascii="Times New Roman" w:hAnsi="Times New Roman" w:cs="Times New Roman"/>
          <w:color w:val="000000"/>
          <w:sz w:val="24"/>
        </w:rPr>
        <w:t>.</w:t>
      </w:r>
    </w:p>
    <w:p w14:paraId="11D2CD6D"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5F1F85F8"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a-sai, b-sai, c-đúng, d-đúng.</w:t>
      </w:r>
    </w:p>
    <w:p w14:paraId="57635DD9"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ab/>
        <w:t>a)</w:t>
      </w:r>
      <w:r w:rsidRPr="00C716C8">
        <w:rPr>
          <w:rFonts w:ascii="Times New Roman" w:hAnsi="Times New Roman" w:cs="Times New Roman"/>
          <w:color w:val="000000"/>
          <w:sz w:val="24"/>
        </w:rPr>
        <w:t xml:space="preserve"> Khẳng định đã cho là khẳng định sai.</w:t>
      </w:r>
    </w:p>
    <w:p w14:paraId="1A14371C" w14:textId="77777777" w:rsidR="00EB1716" w:rsidRPr="00C716C8" w:rsidRDefault="00EB1716" w:rsidP="00EB1716">
      <w:pPr>
        <w:spacing w:after="0" w:line="240" w:lineRule="auto"/>
        <w:ind w:left="25"/>
        <w:rPr>
          <w:rFonts w:ascii="Times New Roman" w:hAnsi="Times New Roman" w:cs="Times New Roman"/>
          <w:b/>
          <w:color w:val="000000"/>
          <w:sz w:val="24"/>
        </w:rPr>
      </w:pPr>
      <w:r w:rsidRPr="00C716C8">
        <w:rPr>
          <w:rFonts w:ascii="Times New Roman" w:hAnsi="Times New Roman" w:cs="Times New Roman"/>
          <w:color w:val="000000"/>
          <w:position w:val="-10"/>
          <w:sz w:val="24"/>
        </w:rPr>
        <w:object w:dxaOrig="1240" w:dyaOrig="320" w14:anchorId="4B96C4BD">
          <v:shape id="_x0000_i7376" type="#_x0000_t75" style="width:61.9pt;height:16.15pt" o:ole="">
            <v:imagedata r:id="rId499" o:title=""/>
          </v:shape>
          <o:OLEObject Type="Embed" ProgID="Equation.DSMT4" ShapeID="_x0000_i7376" DrawAspect="Content" ObjectID="_1801843078" r:id="rId500"/>
        </w:object>
      </w:r>
      <w:r w:rsidRPr="00C716C8">
        <w:rPr>
          <w:rFonts w:ascii="Times New Roman" w:hAnsi="Times New Roman" w:cs="Times New Roman"/>
          <w:color w:val="000000"/>
          <w:sz w:val="24"/>
        </w:rPr>
        <w:t xml:space="preserve"> là một véctơ pháp tuyến của </w:t>
      </w:r>
      <w:r w:rsidRPr="00C716C8">
        <w:rPr>
          <w:rFonts w:ascii="Times New Roman" w:hAnsi="Times New Roman" w:cs="Times New Roman"/>
          <w:color w:val="000000"/>
          <w:position w:val="-10"/>
          <w:sz w:val="24"/>
        </w:rPr>
        <w:object w:dxaOrig="420" w:dyaOrig="320" w14:anchorId="72066FC8">
          <v:shape id="_x0000_i7377" type="#_x0000_t75" style="width:21pt;height:16.15pt" o:ole="">
            <v:imagedata r:id="rId501" o:title=""/>
          </v:shape>
          <o:OLEObject Type="Embed" ProgID="Equation.DSMT4" ShapeID="_x0000_i7377" DrawAspect="Content" ObjectID="_1801843079" r:id="rId502"/>
        </w:object>
      </w:r>
    </w:p>
    <w:p w14:paraId="1492E885"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ab/>
        <w:t>b)</w:t>
      </w:r>
      <w:r w:rsidRPr="00C716C8">
        <w:rPr>
          <w:rFonts w:ascii="Times New Roman" w:hAnsi="Times New Roman" w:cs="Times New Roman"/>
          <w:color w:val="000000"/>
          <w:sz w:val="24"/>
        </w:rPr>
        <w:t xml:space="preserve"> Khẳng định đã cho là khẳng định sai.</w:t>
      </w:r>
    </w:p>
    <w:p w14:paraId="62EEE465" w14:textId="77777777" w:rsidR="00EB1716" w:rsidRPr="00C716C8" w:rsidRDefault="00EB1716" w:rsidP="00EB1716">
      <w:pPr>
        <w:spacing w:after="0" w:line="240" w:lineRule="auto"/>
        <w:ind w:left="25"/>
        <w:rPr>
          <w:rFonts w:ascii="Times New Roman" w:hAnsi="Times New Roman" w:cs="Times New Roman"/>
          <w:b/>
          <w:color w:val="000000"/>
          <w:sz w:val="24"/>
        </w:rPr>
      </w:pPr>
      <w:r w:rsidRPr="00C716C8">
        <w:rPr>
          <w:rFonts w:ascii="Times New Roman" w:hAnsi="Times New Roman" w:cs="Times New Roman"/>
          <w:color w:val="000000"/>
          <w:sz w:val="24"/>
        </w:rPr>
        <w:t xml:space="preserve">Tọa độ điểm </w:t>
      </w:r>
      <w:r w:rsidRPr="00C716C8">
        <w:rPr>
          <w:rFonts w:ascii="Times New Roman" w:hAnsi="Times New Roman" w:cs="Times New Roman"/>
          <w:color w:val="000000"/>
          <w:position w:val="-10"/>
          <w:sz w:val="24"/>
        </w:rPr>
        <w:object w:dxaOrig="1380" w:dyaOrig="320" w14:anchorId="7BFB45C9">
          <v:shape id="_x0000_i7378" type="#_x0000_t75" style="width:69pt;height:16.15pt" o:ole="">
            <v:imagedata r:id="rId503" o:title=""/>
          </v:shape>
          <o:OLEObject Type="Embed" ProgID="Equation.DSMT4" ShapeID="_x0000_i7378" DrawAspect="Content" ObjectID="_1801843080" r:id="rId504"/>
        </w:object>
      </w:r>
      <w:r w:rsidRPr="00C716C8">
        <w:rPr>
          <w:rFonts w:ascii="Times New Roman" w:hAnsi="Times New Roman" w:cs="Times New Roman"/>
          <w:color w:val="000000"/>
          <w:sz w:val="24"/>
        </w:rPr>
        <w:t xml:space="preserve"> thỏa mãn phương trình </w:t>
      </w:r>
      <w:r w:rsidRPr="00C716C8">
        <w:rPr>
          <w:rFonts w:ascii="Times New Roman" w:hAnsi="Times New Roman" w:cs="Times New Roman"/>
          <w:color w:val="000000"/>
          <w:position w:val="-10"/>
          <w:sz w:val="24"/>
        </w:rPr>
        <w:object w:dxaOrig="2020" w:dyaOrig="320" w14:anchorId="71B13337">
          <v:shape id="_x0000_i7379" type="#_x0000_t75" style="width:100.9pt;height:16.15pt" o:ole="">
            <v:imagedata r:id="rId505" o:title=""/>
          </v:shape>
          <o:OLEObject Type="Embed" ProgID="Equation.DSMT4" ShapeID="_x0000_i7379" DrawAspect="Content" ObjectID="_1801843081" r:id="rId506"/>
        </w:object>
      </w:r>
      <w:r w:rsidRPr="00C716C8">
        <w:rPr>
          <w:rFonts w:ascii="Times New Roman" w:hAnsi="Times New Roman" w:cs="Times New Roman"/>
          <w:color w:val="000000"/>
          <w:sz w:val="24"/>
        </w:rPr>
        <w:t xml:space="preserve"> nên điểm </w:t>
      </w:r>
      <w:r w:rsidRPr="00C716C8">
        <w:rPr>
          <w:rFonts w:ascii="Times New Roman" w:hAnsi="Times New Roman" w:cs="Times New Roman"/>
          <w:color w:val="000000"/>
          <w:position w:val="-4"/>
          <w:sz w:val="24"/>
        </w:rPr>
        <w:object w:dxaOrig="279" w:dyaOrig="260" w14:anchorId="3606C748">
          <v:shape id="_x0000_i7380" type="#_x0000_t75" style="width:13.9pt;height:13.15pt" o:ole="">
            <v:imagedata r:id="rId507" o:title=""/>
          </v:shape>
          <o:OLEObject Type="Embed" ProgID="Equation.DSMT4" ShapeID="_x0000_i7380" DrawAspect="Content" ObjectID="_1801843082" r:id="rId508"/>
        </w:object>
      </w:r>
      <w:r w:rsidRPr="00C716C8">
        <w:rPr>
          <w:rFonts w:ascii="Times New Roman" w:hAnsi="Times New Roman" w:cs="Times New Roman"/>
          <w:color w:val="000000"/>
          <w:sz w:val="24"/>
        </w:rPr>
        <w:t xml:space="preserve"> thuộc mặt phẳng </w:t>
      </w:r>
      <w:r w:rsidRPr="00C716C8">
        <w:rPr>
          <w:rFonts w:ascii="Times New Roman" w:hAnsi="Times New Roman" w:cs="Times New Roman"/>
          <w:color w:val="000000"/>
          <w:position w:val="-10"/>
          <w:sz w:val="24"/>
        </w:rPr>
        <w:object w:dxaOrig="420" w:dyaOrig="320" w14:anchorId="3D17EA33">
          <v:shape id="_x0000_i7381" type="#_x0000_t75" style="width:21pt;height:16.15pt" o:ole="">
            <v:imagedata r:id="rId509" o:title=""/>
          </v:shape>
          <o:OLEObject Type="Embed" ProgID="Equation.DSMT4" ShapeID="_x0000_i7381" DrawAspect="Content" ObjectID="_1801843083" r:id="rId510"/>
        </w:object>
      </w:r>
      <w:r w:rsidRPr="00C716C8">
        <w:rPr>
          <w:rFonts w:ascii="Times New Roman" w:hAnsi="Times New Roman" w:cs="Times New Roman"/>
          <w:color w:val="000000"/>
          <w:sz w:val="24"/>
        </w:rPr>
        <w:t>.</w:t>
      </w:r>
    </w:p>
    <w:p w14:paraId="01BCEBBC"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ab/>
        <w:t>c)</w:t>
      </w:r>
      <w:r w:rsidRPr="00C716C8">
        <w:rPr>
          <w:rFonts w:ascii="Times New Roman" w:hAnsi="Times New Roman" w:cs="Times New Roman"/>
          <w:color w:val="000000"/>
          <w:sz w:val="24"/>
        </w:rPr>
        <w:t xml:space="preserve"> Khẳng định đã cho là khẳng định đúng.</w:t>
      </w:r>
    </w:p>
    <w:p w14:paraId="47AC3422"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14"/>
          <w:sz w:val="24"/>
        </w:rPr>
        <w:object w:dxaOrig="3200" w:dyaOrig="420" w14:anchorId="59808696">
          <v:shape id="_x0000_i7382" type="#_x0000_t75" style="width:160.15pt;height:21pt" o:ole="">
            <v:imagedata r:id="rId511" o:title=""/>
          </v:shape>
          <o:OLEObject Type="Embed" ProgID="Equation.DSMT4" ShapeID="_x0000_i7382" DrawAspect="Content" ObjectID="_1801843084" r:id="rId512"/>
        </w:object>
      </w:r>
      <w:r w:rsidRPr="00C716C8">
        <w:rPr>
          <w:rFonts w:ascii="Times New Roman" w:hAnsi="Times New Roman" w:cs="Times New Roman"/>
          <w:color w:val="000000"/>
          <w:sz w:val="24"/>
        </w:rPr>
        <w:t>.</w:t>
      </w:r>
    </w:p>
    <w:p w14:paraId="3458D5F8" w14:textId="77777777" w:rsidR="00EB1716" w:rsidRPr="00C716C8" w:rsidRDefault="00EB1716" w:rsidP="00EB1716">
      <w:pPr>
        <w:spacing w:after="0" w:line="240" w:lineRule="auto"/>
        <w:ind w:left="25"/>
        <w:rPr>
          <w:rFonts w:ascii="Times New Roman" w:hAnsi="Times New Roman" w:cs="Times New Roman"/>
          <w:b/>
          <w:color w:val="000000"/>
          <w:sz w:val="24"/>
        </w:rPr>
      </w:pPr>
      <w:r w:rsidRPr="00C716C8">
        <w:rPr>
          <w:rFonts w:ascii="Times New Roman" w:hAnsi="Times New Roman" w:cs="Times New Roman"/>
          <w:color w:val="000000"/>
          <w:sz w:val="24"/>
        </w:rPr>
        <w:t xml:space="preserve">Ta có: </w:t>
      </w:r>
      <w:r w:rsidRPr="00C716C8">
        <w:rPr>
          <w:rFonts w:ascii="Times New Roman" w:hAnsi="Times New Roman" w:cs="Times New Roman"/>
          <w:color w:val="000000"/>
          <w:position w:val="-14"/>
          <w:sz w:val="24"/>
        </w:rPr>
        <w:object w:dxaOrig="1040" w:dyaOrig="420" w14:anchorId="32B7FD16">
          <v:shape id="_x0000_i7383" type="#_x0000_t75" style="width:52.15pt;height:21pt" o:ole="">
            <v:imagedata r:id="rId513" o:title=""/>
          </v:shape>
          <o:OLEObject Type="Embed" ProgID="Equation.DSMT4" ShapeID="_x0000_i7383" DrawAspect="Content" ObjectID="_1801843085" r:id="rId514"/>
        </w:object>
      </w:r>
      <w:r w:rsidRPr="00C716C8">
        <w:rPr>
          <w:rFonts w:ascii="Times New Roman" w:hAnsi="Times New Roman" w:cs="Times New Roman"/>
          <w:color w:val="000000"/>
          <w:sz w:val="24"/>
        </w:rPr>
        <w:t xml:space="preserve"> và </w:t>
      </w:r>
      <w:r w:rsidRPr="00C716C8">
        <w:rPr>
          <w:rFonts w:ascii="Times New Roman" w:hAnsi="Times New Roman" w:cs="Times New Roman"/>
          <w:color w:val="000000"/>
          <w:position w:val="-10"/>
          <w:sz w:val="24"/>
        </w:rPr>
        <w:object w:dxaOrig="1380" w:dyaOrig="320" w14:anchorId="5775119A">
          <v:shape id="_x0000_i7384" type="#_x0000_t75" style="width:69pt;height:16.15pt" o:ole="">
            <v:imagedata r:id="rId515" o:title=""/>
          </v:shape>
          <o:OLEObject Type="Embed" ProgID="Equation.DSMT4" ShapeID="_x0000_i7384" DrawAspect="Content" ObjectID="_1801843086" r:id="rId516"/>
        </w:object>
      </w:r>
      <w:r w:rsidRPr="00C716C8">
        <w:rPr>
          <w:rFonts w:ascii="Times New Roman" w:hAnsi="Times New Roman" w:cs="Times New Roman"/>
          <w:color w:val="000000"/>
          <w:sz w:val="24"/>
        </w:rPr>
        <w:t xml:space="preserve"> nên  </w:t>
      </w:r>
      <w:r w:rsidRPr="00C716C8">
        <w:rPr>
          <w:rFonts w:ascii="Times New Roman" w:hAnsi="Times New Roman" w:cs="Times New Roman"/>
          <w:color w:val="000000"/>
          <w:position w:val="-10"/>
          <w:sz w:val="24"/>
        </w:rPr>
        <w:object w:dxaOrig="420" w:dyaOrig="320" w14:anchorId="41312E44">
          <v:shape id="_x0000_i7385" type="#_x0000_t75" style="width:21pt;height:16.15pt" o:ole="">
            <v:imagedata r:id="rId517" o:title=""/>
          </v:shape>
          <o:OLEObject Type="Embed" ProgID="Equation.DSMT4" ShapeID="_x0000_i7385" DrawAspect="Content" ObjectID="_1801843087" r:id="rId518"/>
        </w:object>
      </w:r>
      <w:r w:rsidRPr="00C716C8">
        <w:rPr>
          <w:rFonts w:ascii="Times New Roman" w:hAnsi="Times New Roman" w:cs="Times New Roman"/>
          <w:color w:val="000000"/>
          <w:sz w:val="24"/>
        </w:rPr>
        <w:t xml:space="preserve"> và </w:t>
      </w:r>
      <w:r w:rsidRPr="00C716C8">
        <w:rPr>
          <w:rFonts w:ascii="Times New Roman" w:hAnsi="Times New Roman" w:cs="Times New Roman"/>
          <w:color w:val="000000"/>
          <w:position w:val="-10"/>
          <w:sz w:val="24"/>
        </w:rPr>
        <w:object w:dxaOrig="400" w:dyaOrig="320" w14:anchorId="16C8C112">
          <v:shape id="_x0000_i7386" type="#_x0000_t75" style="width:19.9pt;height:16.15pt" o:ole="">
            <v:imagedata r:id="rId519" o:title=""/>
          </v:shape>
          <o:OLEObject Type="Embed" ProgID="Equation.DSMT4" ShapeID="_x0000_i7386" DrawAspect="Content" ObjectID="_1801843088" r:id="rId520"/>
        </w:object>
      </w:r>
      <w:r w:rsidRPr="00C716C8">
        <w:rPr>
          <w:rFonts w:ascii="Times New Roman" w:hAnsi="Times New Roman" w:cs="Times New Roman"/>
          <w:color w:val="000000"/>
          <w:sz w:val="24"/>
        </w:rPr>
        <w:t xml:space="preserve"> song song nhau.</w:t>
      </w:r>
    </w:p>
    <w:p w14:paraId="4F155EDD"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ab/>
        <w:t>d)</w:t>
      </w:r>
      <w:r w:rsidRPr="00C716C8">
        <w:rPr>
          <w:rFonts w:ascii="Times New Roman" w:hAnsi="Times New Roman" w:cs="Times New Roman"/>
          <w:color w:val="000000"/>
          <w:sz w:val="24"/>
        </w:rPr>
        <w:t xml:space="preserve"> Khẳng định đã cho là khẳng định đúng.</w:t>
      </w:r>
    </w:p>
    <w:p w14:paraId="01E520FA"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14"/>
          <w:sz w:val="24"/>
        </w:rPr>
        <w:object w:dxaOrig="2700" w:dyaOrig="420" w14:anchorId="2EA38544">
          <v:shape id="_x0000_i7387" type="#_x0000_t75" style="width:135pt;height:21pt" o:ole="">
            <v:imagedata r:id="rId521" o:title=""/>
          </v:shape>
          <o:OLEObject Type="Embed" ProgID="Equation.DSMT4" ShapeID="_x0000_i7387" DrawAspect="Content" ObjectID="_1801843089" r:id="rId522"/>
        </w:object>
      </w:r>
      <w:r w:rsidRPr="00C716C8">
        <w:rPr>
          <w:rFonts w:ascii="Times New Roman" w:hAnsi="Times New Roman" w:cs="Times New Roman"/>
          <w:color w:val="000000"/>
          <w:sz w:val="24"/>
        </w:rPr>
        <w:t>.</w:t>
      </w:r>
    </w:p>
    <w:p w14:paraId="4E2EBE62"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Mặt phẳng </w:t>
      </w:r>
      <w:r w:rsidRPr="00C716C8">
        <w:rPr>
          <w:rFonts w:ascii="Times New Roman" w:hAnsi="Times New Roman" w:cs="Times New Roman"/>
          <w:color w:val="000000"/>
          <w:position w:val="-10"/>
          <w:sz w:val="24"/>
        </w:rPr>
        <w:object w:dxaOrig="400" w:dyaOrig="320" w14:anchorId="523C3E3F">
          <v:shape id="_x0000_i7388" type="#_x0000_t75" style="width:19.9pt;height:16.15pt" o:ole="">
            <v:imagedata r:id="rId523" o:title=""/>
          </v:shape>
          <o:OLEObject Type="Embed" ProgID="Equation.DSMT4" ShapeID="_x0000_i7388" DrawAspect="Content" ObjectID="_1801843090" r:id="rId524"/>
        </w:object>
      </w:r>
      <w:r w:rsidRPr="00C716C8">
        <w:rPr>
          <w:rFonts w:ascii="Times New Roman" w:hAnsi="Times New Roman" w:cs="Times New Roman"/>
          <w:color w:val="000000"/>
          <w:sz w:val="24"/>
        </w:rPr>
        <w:t xml:space="preserve"> nhận </w:t>
      </w:r>
      <w:r w:rsidRPr="00C716C8">
        <w:rPr>
          <w:rFonts w:ascii="Times New Roman" w:hAnsi="Times New Roman" w:cs="Times New Roman"/>
          <w:color w:val="000000"/>
          <w:position w:val="-14"/>
          <w:sz w:val="24"/>
        </w:rPr>
        <w:object w:dxaOrig="780" w:dyaOrig="420" w14:anchorId="6C2CC7BB">
          <v:shape id="_x0000_i7389" type="#_x0000_t75" style="width:39pt;height:21pt" o:ole="">
            <v:imagedata r:id="rId525" o:title=""/>
          </v:shape>
          <o:OLEObject Type="Embed" ProgID="Equation.DSMT4" ShapeID="_x0000_i7389" DrawAspect="Content" ObjectID="_1801843091" r:id="rId526"/>
        </w:object>
      </w:r>
      <w:r w:rsidRPr="00C716C8">
        <w:rPr>
          <w:rFonts w:ascii="Times New Roman" w:hAnsi="Times New Roman" w:cs="Times New Roman"/>
          <w:color w:val="000000"/>
          <w:sz w:val="24"/>
        </w:rPr>
        <w:t xml:space="preserve"> làm cặp véctơ chỉ phương.</w:t>
      </w:r>
    </w:p>
    <w:p w14:paraId="724A8BD8"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14"/>
          <w:sz w:val="24"/>
        </w:rPr>
        <w:object w:dxaOrig="2420" w:dyaOrig="420" w14:anchorId="0CF750C4">
          <v:shape id="_x0000_i7390" type="#_x0000_t75" style="width:121.15pt;height:21pt" o:ole="">
            <v:imagedata r:id="rId527" o:title=""/>
          </v:shape>
          <o:OLEObject Type="Embed" ProgID="Equation.DSMT4" ShapeID="_x0000_i7390" DrawAspect="Content" ObjectID="_1801843092" r:id="rId528"/>
        </w:object>
      </w:r>
      <w:r w:rsidRPr="00C716C8">
        <w:rPr>
          <w:rFonts w:ascii="Times New Roman" w:hAnsi="Times New Roman" w:cs="Times New Roman"/>
          <w:color w:val="000000"/>
          <w:sz w:val="24"/>
        </w:rPr>
        <w:t xml:space="preserve"> là một véctơ pháp tuyến của mặt phẳng </w:t>
      </w:r>
      <w:r w:rsidRPr="00C716C8">
        <w:rPr>
          <w:rFonts w:ascii="Times New Roman" w:hAnsi="Times New Roman" w:cs="Times New Roman"/>
          <w:color w:val="000000"/>
          <w:position w:val="-10"/>
          <w:sz w:val="24"/>
        </w:rPr>
        <w:object w:dxaOrig="400" w:dyaOrig="320" w14:anchorId="06E21E30">
          <v:shape id="_x0000_i7391" type="#_x0000_t75" style="width:19.9pt;height:16.15pt" o:ole="">
            <v:imagedata r:id="rId529" o:title=""/>
          </v:shape>
          <o:OLEObject Type="Embed" ProgID="Equation.DSMT4" ShapeID="_x0000_i7391" DrawAspect="Content" ObjectID="_1801843093" r:id="rId530"/>
        </w:object>
      </w:r>
      <w:r w:rsidRPr="00C716C8">
        <w:rPr>
          <w:rFonts w:ascii="Times New Roman" w:hAnsi="Times New Roman" w:cs="Times New Roman"/>
          <w:color w:val="000000"/>
          <w:sz w:val="24"/>
        </w:rPr>
        <w:t>.</w:t>
      </w:r>
    </w:p>
    <w:p w14:paraId="30E3D0EF"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Phương trình </w:t>
      </w:r>
      <w:r w:rsidRPr="00C716C8">
        <w:rPr>
          <w:rFonts w:ascii="Times New Roman" w:hAnsi="Times New Roman" w:cs="Times New Roman"/>
          <w:color w:val="000000"/>
          <w:position w:val="-10"/>
          <w:sz w:val="24"/>
        </w:rPr>
        <w:object w:dxaOrig="3879" w:dyaOrig="320" w14:anchorId="2BACC6A5">
          <v:shape id="_x0000_i7392" type="#_x0000_t75" style="width:193.9pt;height:16.15pt" o:ole="">
            <v:imagedata r:id="rId531" o:title=""/>
          </v:shape>
          <o:OLEObject Type="Embed" ProgID="Equation.DSMT4" ShapeID="_x0000_i7392" DrawAspect="Content" ObjectID="_1801843094" r:id="rId532"/>
        </w:objec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0"/>
          <w:sz w:val="24"/>
        </w:rPr>
        <w:object w:dxaOrig="2680" w:dyaOrig="320" w14:anchorId="1E4D6C0E">
          <v:shape id="_x0000_i7393" type="#_x0000_t75" style="width:133.9pt;height:16.15pt" o:ole="">
            <v:imagedata r:id="rId533" o:title=""/>
          </v:shape>
          <o:OLEObject Type="Embed" ProgID="Equation.DSMT4" ShapeID="_x0000_i7393" DrawAspect="Content" ObjectID="_1801843095" r:id="rId534"/>
        </w:object>
      </w:r>
      <w:r w:rsidRPr="00C716C8">
        <w:rPr>
          <w:rFonts w:ascii="Times New Roman" w:hAnsi="Times New Roman" w:cs="Times New Roman"/>
          <w:color w:val="000000"/>
          <w:sz w:val="24"/>
        </w:rPr>
        <w:t>.</w:t>
      </w:r>
    </w:p>
    <w:p w14:paraId="2ED33738"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PHẦN III. Câu trắc nghiệm trả lời ngắn.</w:t>
      </w:r>
    </w:p>
    <w:p w14:paraId="77FA2360"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1.</w:t>
      </w:r>
      <w:r w:rsidRPr="00C716C8">
        <w:rPr>
          <w:rFonts w:ascii="Times New Roman" w:hAnsi="Times New Roman" w:cs="Times New Roman"/>
          <w:color w:val="000000"/>
          <w:sz w:val="24"/>
        </w:rPr>
        <w:t xml:space="preserve"> Biết </w:t>
      </w:r>
      <w:r w:rsidRPr="00C716C8">
        <w:rPr>
          <w:rFonts w:ascii="Times New Roman" w:hAnsi="Times New Roman" w:cs="Times New Roman"/>
          <w:color w:val="000000"/>
          <w:position w:val="-10"/>
          <w:sz w:val="24"/>
        </w:rPr>
        <w:object w:dxaOrig="540" w:dyaOrig="320" w14:anchorId="1B370CD6">
          <v:shape id="_x0000_i7394" type="#_x0000_t75" style="width:27pt;height:16.15pt" o:ole="">
            <v:imagedata r:id="rId535" o:title=""/>
          </v:shape>
          <o:OLEObject Type="Embed" ProgID="Equation.DSMT4" ShapeID="_x0000_i7394" DrawAspect="Content" ObjectID="_1801843096" r:id="rId536"/>
        </w:object>
      </w:r>
      <w:r w:rsidRPr="00C716C8">
        <w:rPr>
          <w:rFonts w:ascii="Times New Roman" w:hAnsi="Times New Roman" w:cs="Times New Roman"/>
          <w:color w:val="000000"/>
          <w:sz w:val="24"/>
        </w:rPr>
        <w:t xml:space="preserve"> là một nguyên hàm của hàm số </w:t>
      </w:r>
      <w:r w:rsidRPr="00C716C8">
        <w:rPr>
          <w:rFonts w:ascii="Times New Roman" w:hAnsi="Times New Roman" w:cs="Times New Roman"/>
          <w:color w:val="000000"/>
          <w:position w:val="-10"/>
          <w:sz w:val="24"/>
        </w:rPr>
        <w:object w:dxaOrig="1579" w:dyaOrig="360" w14:anchorId="29F4269D">
          <v:shape id="_x0000_i7395" type="#_x0000_t75" style="width:79.15pt;height:18pt" o:ole="">
            <v:imagedata r:id="rId537" o:title=""/>
          </v:shape>
          <o:OLEObject Type="Embed" ProgID="Equation.DSMT4" ShapeID="_x0000_i7395" DrawAspect="Content" ObjectID="_1801843097" r:id="rId538"/>
        </w:object>
      </w:r>
      <w:r w:rsidRPr="00C716C8">
        <w:rPr>
          <w:rFonts w:ascii="Times New Roman" w:hAnsi="Times New Roman" w:cs="Times New Roman"/>
          <w:color w:val="000000"/>
          <w:sz w:val="24"/>
        </w:rPr>
        <w:t xml:space="preserve"> thỏa mãn </w:t>
      </w:r>
      <w:r w:rsidRPr="00C716C8">
        <w:rPr>
          <w:rFonts w:ascii="Times New Roman" w:hAnsi="Times New Roman" w:cs="Times New Roman"/>
          <w:color w:val="000000"/>
          <w:position w:val="-10"/>
          <w:sz w:val="24"/>
        </w:rPr>
        <w:object w:dxaOrig="1020" w:dyaOrig="320" w14:anchorId="167A29B5">
          <v:shape id="_x0000_i7396" type="#_x0000_t75" style="width:51pt;height:16.15pt" o:ole="">
            <v:imagedata r:id="rId539" o:title=""/>
          </v:shape>
          <o:OLEObject Type="Embed" ProgID="Equation.DSMT4" ShapeID="_x0000_i7396" DrawAspect="Content" ObjectID="_1801843098" r:id="rId540"/>
        </w:object>
      </w:r>
      <w:r w:rsidRPr="00C716C8">
        <w:rPr>
          <w:rFonts w:ascii="Times New Roman" w:hAnsi="Times New Roman" w:cs="Times New Roman"/>
          <w:color w:val="000000"/>
          <w:sz w:val="24"/>
        </w:rPr>
        <w:t xml:space="preserve">. Tính </w:t>
      </w:r>
      <w:r w:rsidRPr="00C716C8">
        <w:rPr>
          <w:rFonts w:ascii="Times New Roman" w:hAnsi="Times New Roman" w:cs="Times New Roman"/>
          <w:color w:val="000000"/>
          <w:position w:val="-10"/>
          <w:sz w:val="24"/>
        </w:rPr>
        <w:object w:dxaOrig="499" w:dyaOrig="320" w14:anchorId="679EC1F8">
          <v:shape id="_x0000_i7397" type="#_x0000_t75" style="width:25.15pt;height:16.15pt" o:ole="">
            <v:imagedata r:id="rId541" o:title=""/>
          </v:shape>
          <o:OLEObject Type="Embed" ProgID="Equation.DSMT4" ShapeID="_x0000_i7397" DrawAspect="Content" ObjectID="_1801843099" r:id="rId542"/>
        </w:object>
      </w:r>
      <w:r w:rsidRPr="00C716C8">
        <w:rPr>
          <w:rFonts w:ascii="Times New Roman" w:hAnsi="Times New Roman" w:cs="Times New Roman"/>
          <w:color w:val="000000"/>
          <w:sz w:val="24"/>
        </w:rPr>
        <w:t xml:space="preserve"> (kết quả làm tròn đến hàng phần mười).</w:t>
      </w:r>
    </w:p>
    <w:p w14:paraId="522C1761"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0089C7AC"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16"/>
          <w:sz w:val="24"/>
        </w:rPr>
        <w:object w:dxaOrig="3680" w:dyaOrig="440" w14:anchorId="5084304B">
          <v:shape id="_x0000_i7398" type="#_x0000_t75" style="width:184.15pt;height:22.15pt" o:ole="">
            <v:imagedata r:id="rId543" o:title=""/>
          </v:shape>
          <o:OLEObject Type="Embed" ProgID="Equation.DSMT4" ShapeID="_x0000_i7398" DrawAspect="Content" ObjectID="_1801843100" r:id="rId544"/>
        </w:object>
      </w:r>
      <w:r w:rsidRPr="00C716C8">
        <w:rPr>
          <w:rFonts w:ascii="Times New Roman" w:hAnsi="Times New Roman" w:cs="Times New Roman"/>
          <w:color w:val="000000"/>
          <w:sz w:val="24"/>
        </w:rPr>
        <w:t>.</w:t>
      </w:r>
    </w:p>
    <w:p w14:paraId="40BDC662"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10"/>
          <w:sz w:val="24"/>
        </w:rPr>
        <w:object w:dxaOrig="3300" w:dyaOrig="320" w14:anchorId="7A3D87FB">
          <v:shape id="_x0000_i7399" type="#_x0000_t75" style="width:165pt;height:16.15pt" o:ole="">
            <v:imagedata r:id="rId545" o:title=""/>
          </v:shape>
          <o:OLEObject Type="Embed" ProgID="Equation.DSMT4" ShapeID="_x0000_i7399" DrawAspect="Content" ObjectID="_1801843101" r:id="rId546"/>
        </w:object>
      </w:r>
      <w:r w:rsidRPr="00C716C8">
        <w:rPr>
          <w:rFonts w:ascii="Times New Roman" w:hAnsi="Times New Roman" w:cs="Times New Roman"/>
          <w:color w:val="000000"/>
          <w:sz w:val="24"/>
        </w:rPr>
        <w:t>.</w:t>
      </w:r>
    </w:p>
    <w:p w14:paraId="4B708095"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Do đó </w:t>
      </w:r>
      <w:r w:rsidRPr="00C716C8">
        <w:rPr>
          <w:rFonts w:ascii="Times New Roman" w:hAnsi="Times New Roman" w:cs="Times New Roman"/>
          <w:color w:val="000000"/>
          <w:position w:val="-10"/>
          <w:sz w:val="24"/>
        </w:rPr>
        <w:object w:dxaOrig="2000" w:dyaOrig="360" w14:anchorId="2596A71D">
          <v:shape id="_x0000_i7400" type="#_x0000_t75" style="width:100.15pt;height:18pt" o:ole="">
            <v:imagedata r:id="rId547" o:title=""/>
          </v:shape>
          <o:OLEObject Type="Embed" ProgID="Equation.DSMT4" ShapeID="_x0000_i7400" DrawAspect="Content" ObjectID="_1801843102" r:id="rId548"/>
        </w:object>
      </w:r>
      <w:r w:rsidRPr="00C716C8">
        <w:rPr>
          <w:rFonts w:ascii="Times New Roman" w:hAnsi="Times New Roman" w:cs="Times New Roman"/>
          <w:color w:val="000000"/>
          <w:sz w:val="24"/>
        </w:rPr>
        <w:t>.</w:t>
      </w:r>
    </w:p>
    <w:p w14:paraId="3601B769"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10"/>
          <w:sz w:val="24"/>
        </w:rPr>
        <w:object w:dxaOrig="2079" w:dyaOrig="320" w14:anchorId="1F95D1FD">
          <v:shape id="_x0000_i7401" type="#_x0000_t75" style="width:103.9pt;height:16.15pt" o:ole="">
            <v:imagedata r:id="rId549" o:title=""/>
          </v:shape>
          <o:OLEObject Type="Embed" ProgID="Equation.DSMT4" ShapeID="_x0000_i7401" DrawAspect="Content" ObjectID="_1801843103" r:id="rId550"/>
        </w:object>
      </w:r>
      <w:r w:rsidRPr="00C716C8">
        <w:rPr>
          <w:rFonts w:ascii="Times New Roman" w:hAnsi="Times New Roman" w:cs="Times New Roman"/>
          <w:color w:val="000000"/>
          <w:sz w:val="24"/>
        </w:rPr>
        <w:t xml:space="preserve">. </w:t>
      </w:r>
    </w:p>
    <w:p w14:paraId="7AE60478"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Đáp án: -6,4</w:t>
      </w:r>
    </w:p>
    <w:p w14:paraId="65465AD0"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2.</w:t>
      </w:r>
      <w:r w:rsidRPr="00C716C8">
        <w:rPr>
          <w:rFonts w:ascii="Times New Roman" w:hAnsi="Times New Roman" w:cs="Times New Roman"/>
          <w:color w:val="000000"/>
          <w:sz w:val="24"/>
        </w:rPr>
        <w:t xml:space="preserve"> Tại một nhà máy, gọi </w:t>
      </w:r>
      <w:r w:rsidRPr="00C716C8">
        <w:rPr>
          <w:rFonts w:ascii="Times New Roman" w:hAnsi="Times New Roman" w:cs="Times New Roman"/>
          <w:color w:val="000000"/>
          <w:position w:val="-10"/>
          <w:sz w:val="24"/>
        </w:rPr>
        <w:object w:dxaOrig="540" w:dyaOrig="320" w14:anchorId="51A59134">
          <v:shape id="_x0000_i7402" type="#_x0000_t75" style="width:27pt;height:16.15pt" o:ole="">
            <v:imagedata r:id="rId551" o:title=""/>
          </v:shape>
          <o:OLEObject Type="Embed" ProgID="Equation.DSMT4" ShapeID="_x0000_i7402" DrawAspect="Content" ObjectID="_1801843104" r:id="rId552"/>
        </w:object>
      </w:r>
      <w:r w:rsidRPr="00C716C8">
        <w:rPr>
          <w:rFonts w:ascii="Times New Roman" w:hAnsi="Times New Roman" w:cs="Times New Roman"/>
          <w:color w:val="000000"/>
          <w:sz w:val="24"/>
        </w:rPr>
        <w:t xml:space="preserve"> là tổng chi phí (tính theo triệu đồng) để sản xuất </w:t>
      </w:r>
      <w:r w:rsidRPr="00C716C8">
        <w:rPr>
          <w:rFonts w:ascii="Times New Roman" w:hAnsi="Times New Roman" w:cs="Times New Roman"/>
          <w:color w:val="000000"/>
          <w:position w:val="-6"/>
          <w:sz w:val="24"/>
        </w:rPr>
        <w:object w:dxaOrig="200" w:dyaOrig="220" w14:anchorId="57C05DDE">
          <v:shape id="_x0000_i7403" type="#_x0000_t75" style="width:10.15pt;height:10.9pt" o:ole="">
            <v:imagedata r:id="rId553" o:title=""/>
          </v:shape>
          <o:OLEObject Type="Embed" ProgID="Equation.DSMT4" ShapeID="_x0000_i7403" DrawAspect="Content" ObjectID="_1801843105" r:id="rId554"/>
        </w:object>
      </w:r>
      <w:r w:rsidRPr="00C716C8">
        <w:rPr>
          <w:rFonts w:ascii="Times New Roman" w:hAnsi="Times New Roman" w:cs="Times New Roman"/>
          <w:color w:val="000000"/>
          <w:sz w:val="24"/>
        </w:rPr>
        <w:t xml:space="preserve"> tấn sản phẩm Z trong một tháng. Khi đó, đạo hàm </w:t>
      </w:r>
      <w:r w:rsidRPr="00C716C8">
        <w:rPr>
          <w:rFonts w:ascii="Times New Roman" w:hAnsi="Times New Roman" w:cs="Times New Roman"/>
          <w:color w:val="000000"/>
          <w:position w:val="-10"/>
          <w:sz w:val="24"/>
        </w:rPr>
        <w:object w:dxaOrig="580" w:dyaOrig="320" w14:anchorId="09DDEFA9">
          <v:shape id="_x0000_i7404" type="#_x0000_t75" style="width:28.9pt;height:16.15pt" o:ole="">
            <v:imagedata r:id="rId555" o:title=""/>
          </v:shape>
          <o:OLEObject Type="Embed" ProgID="Equation.DSMT4" ShapeID="_x0000_i7404" DrawAspect="Content" ObjectID="_1801843106" r:id="rId556"/>
        </w:object>
      </w:r>
      <w:r w:rsidRPr="00C716C8">
        <w:rPr>
          <w:rFonts w:ascii="Times New Roman" w:hAnsi="Times New Roman" w:cs="Times New Roman"/>
          <w:color w:val="000000"/>
          <w:sz w:val="24"/>
        </w:rPr>
        <w:t xml:space="preserve">, gọi là chi phí cận biên, cho biết tốc độ tăng tổng chi phí theo lượng sản phẩm được sản xuất. Giả sử chi phí cận biên (tính theo triệu đồng trên tấn) của nhà máy được ước lượng bởi công thức </w:t>
      </w:r>
      <w:r w:rsidRPr="00C716C8">
        <w:rPr>
          <w:rFonts w:ascii="Times New Roman" w:hAnsi="Times New Roman" w:cs="Times New Roman"/>
          <w:color w:val="000000"/>
          <w:position w:val="-10"/>
          <w:sz w:val="24"/>
        </w:rPr>
        <w:object w:dxaOrig="3000" w:dyaOrig="360" w14:anchorId="223FC9FD">
          <v:shape id="_x0000_i7405" type="#_x0000_t75" style="width:150pt;height:18pt" o:ole="">
            <v:imagedata r:id="rId557" o:title=""/>
          </v:shape>
          <o:OLEObject Type="Embed" ProgID="Equation.DSMT4" ShapeID="_x0000_i7405" DrawAspect="Content" ObjectID="_1801843107" r:id="rId558"/>
        </w:object>
      </w:r>
      <w:r w:rsidRPr="00C716C8">
        <w:rPr>
          <w:rFonts w:ascii="Times New Roman" w:hAnsi="Times New Roman" w:cs="Times New Roman"/>
          <w:color w:val="000000"/>
          <w:sz w:val="24"/>
        </w:rPr>
        <w:t xml:space="preserve"> với  </w:t>
      </w:r>
      <w:r w:rsidRPr="00C716C8">
        <w:rPr>
          <w:rFonts w:ascii="Times New Roman" w:hAnsi="Times New Roman" w:cs="Times New Roman"/>
          <w:color w:val="000000"/>
          <w:position w:val="-6"/>
          <w:sz w:val="24"/>
        </w:rPr>
        <w:object w:dxaOrig="999" w:dyaOrig="279" w14:anchorId="0434AD1B">
          <v:shape id="_x0000_i7406" type="#_x0000_t75" style="width:49.9pt;height:13.9pt" o:ole="">
            <v:imagedata r:id="rId559" o:title=""/>
          </v:shape>
          <o:OLEObject Type="Embed" ProgID="Equation.DSMT4" ShapeID="_x0000_i7406" DrawAspect="Content" ObjectID="_1801843108" r:id="rId560"/>
        </w:object>
      </w:r>
      <w:r w:rsidRPr="00C716C8">
        <w:rPr>
          <w:rFonts w:ascii="Times New Roman" w:hAnsi="Times New Roman" w:cs="Times New Roman"/>
          <w:color w:val="000000"/>
          <w:sz w:val="24"/>
        </w:rPr>
        <w:t>.</w:t>
      </w:r>
    </w:p>
    <w:p w14:paraId="5716DB11"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Biết rằng </w:t>
      </w:r>
      <w:r w:rsidRPr="00C716C8">
        <w:rPr>
          <w:rFonts w:ascii="Times New Roman" w:hAnsi="Times New Roman" w:cs="Times New Roman"/>
          <w:color w:val="000000"/>
          <w:position w:val="-10"/>
          <w:sz w:val="24"/>
        </w:rPr>
        <w:object w:dxaOrig="999" w:dyaOrig="320" w14:anchorId="73E18F24">
          <v:shape id="_x0000_i7407" type="#_x0000_t75" style="width:49.9pt;height:16.15pt" o:ole="">
            <v:imagedata r:id="rId561" o:title=""/>
          </v:shape>
          <o:OLEObject Type="Embed" ProgID="Equation.DSMT4" ShapeID="_x0000_i7407" DrawAspect="Content" ObjectID="_1801843109" r:id="rId562"/>
        </w:object>
      </w:r>
      <w:r w:rsidRPr="00C716C8">
        <w:rPr>
          <w:rFonts w:ascii="Times New Roman" w:hAnsi="Times New Roman" w:cs="Times New Roman"/>
          <w:color w:val="000000"/>
          <w:sz w:val="24"/>
        </w:rPr>
        <w:t xml:space="preserve"> triệu đồng, gọi là chi phí cố định. Tính tổng chi phí khi nhà máy sản xuất </w:t>
      </w:r>
      <w:r w:rsidRPr="00C716C8">
        <w:rPr>
          <w:rFonts w:ascii="Times New Roman" w:hAnsi="Times New Roman" w:cs="Times New Roman"/>
          <w:color w:val="000000"/>
          <w:position w:val="-6"/>
          <w:sz w:val="24"/>
        </w:rPr>
        <w:object w:dxaOrig="300" w:dyaOrig="279" w14:anchorId="2F3D49F8">
          <v:shape id="_x0000_i7408" type="#_x0000_t75" style="width:15pt;height:13.9pt" o:ole="">
            <v:imagedata r:id="rId563" o:title=""/>
          </v:shape>
          <o:OLEObject Type="Embed" ProgID="Equation.DSMT4" ShapeID="_x0000_i7408" DrawAspect="Content" ObjectID="_1801843110" r:id="rId564"/>
        </w:object>
      </w:r>
      <w:r w:rsidRPr="00C716C8">
        <w:rPr>
          <w:rFonts w:ascii="Times New Roman" w:hAnsi="Times New Roman" w:cs="Times New Roman"/>
          <w:color w:val="000000"/>
          <w:sz w:val="24"/>
        </w:rPr>
        <w:t xml:space="preserve"> tấn sản phẩm Z trong tháng (kết quả làm tròn đến hàng đơn vị).</w:t>
      </w:r>
    </w:p>
    <w:p w14:paraId="22DEFE88"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5FD77BB3"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32"/>
          <w:sz w:val="24"/>
        </w:rPr>
        <w:object w:dxaOrig="5480" w:dyaOrig="760" w14:anchorId="5D4B8C87">
          <v:shape id="_x0000_i7409" type="#_x0000_t75" style="width:274.15pt;height:37.9pt" o:ole="">
            <v:imagedata r:id="rId565" o:title=""/>
          </v:shape>
          <o:OLEObject Type="Embed" ProgID="Equation.DSMT4" ShapeID="_x0000_i7409" DrawAspect="Content" ObjectID="_1801843111" r:id="rId566"/>
        </w:object>
      </w:r>
    </w:p>
    <w:p w14:paraId="68B16920"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10"/>
          <w:sz w:val="24"/>
        </w:rPr>
        <w:object w:dxaOrig="940" w:dyaOrig="320" w14:anchorId="365B044A">
          <v:shape id="_x0000_i7410" type="#_x0000_t75" style="width:46.9pt;height:16.15pt" o:ole="">
            <v:imagedata r:id="rId567" o:title=""/>
          </v:shape>
          <o:OLEObject Type="Embed" ProgID="Equation.DSMT4" ShapeID="_x0000_i7410" DrawAspect="Content" ObjectID="_1801843112" r:id="rId568"/>
        </w:object>
      </w:r>
      <w:r w:rsidRPr="00C716C8">
        <w:rPr>
          <w:rFonts w:ascii="Times New Roman" w:hAnsi="Times New Roman" w:cs="Times New Roman"/>
          <w:color w:val="000000"/>
          <w:sz w:val="24"/>
        </w:rPr>
        <w:t>.</w:t>
      </w:r>
    </w:p>
    <w:p w14:paraId="791AEE6D"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Suy ra: </w:t>
      </w:r>
      <w:r w:rsidRPr="00C716C8">
        <w:rPr>
          <w:rFonts w:ascii="Times New Roman" w:hAnsi="Times New Roman" w:cs="Times New Roman"/>
          <w:color w:val="000000"/>
          <w:position w:val="-10"/>
          <w:sz w:val="24"/>
        </w:rPr>
        <w:object w:dxaOrig="2600" w:dyaOrig="320" w14:anchorId="5CC05E47">
          <v:shape id="_x0000_i7411" type="#_x0000_t75" style="width:130.15pt;height:16.15pt" o:ole="">
            <v:imagedata r:id="rId569" o:title=""/>
          </v:shape>
          <o:OLEObject Type="Embed" ProgID="Equation.DSMT4" ShapeID="_x0000_i7411" DrawAspect="Content" ObjectID="_1801843113" r:id="rId570"/>
        </w:object>
      </w:r>
      <w:r w:rsidRPr="00C716C8">
        <w:rPr>
          <w:rFonts w:ascii="Times New Roman" w:hAnsi="Times New Roman" w:cs="Times New Roman"/>
          <w:color w:val="000000"/>
          <w:sz w:val="24"/>
        </w:rPr>
        <w:t xml:space="preserve">. </w:t>
      </w:r>
    </w:p>
    <w:p w14:paraId="1939CAD4"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Đáp án: 509</w:t>
      </w:r>
    </w:p>
    <w:p w14:paraId="5926EAF9"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3.</w:t>
      </w:r>
      <w:r w:rsidRPr="00C716C8">
        <w:rPr>
          <w:rFonts w:ascii="Times New Roman" w:hAnsi="Times New Roman" w:cs="Times New Roman"/>
          <w:color w:val="000000"/>
          <w:sz w:val="24"/>
        </w:rPr>
        <w:t xml:space="preserve"> Tính diện tích hình phẳng giới hạn bởi đồ thị các hàm số </w:t>
      </w:r>
      <w:r w:rsidRPr="00C716C8">
        <w:rPr>
          <w:rFonts w:ascii="Times New Roman" w:hAnsi="Times New Roman" w:cs="Times New Roman"/>
          <w:color w:val="000000"/>
          <w:position w:val="-10"/>
          <w:sz w:val="24"/>
        </w:rPr>
        <w:object w:dxaOrig="2340" w:dyaOrig="360" w14:anchorId="5AEDAA00">
          <v:shape id="_x0000_i7412" type="#_x0000_t75" style="width:117pt;height:18pt" o:ole="">
            <v:imagedata r:id="rId571" o:title=""/>
          </v:shape>
          <o:OLEObject Type="Embed" ProgID="Equation.DSMT4" ShapeID="_x0000_i7412" DrawAspect="Content" ObjectID="_1801843114" r:id="rId572"/>
        </w:object>
      </w:r>
      <w:r w:rsidRPr="00C716C8">
        <w:rPr>
          <w:rFonts w:ascii="Times New Roman" w:hAnsi="Times New Roman" w:cs="Times New Roman"/>
          <w:color w:val="000000"/>
          <w:sz w:val="24"/>
        </w:rPr>
        <w:t xml:space="preserve"> và </w:t>
      </w:r>
      <w:r w:rsidRPr="00C716C8">
        <w:rPr>
          <w:rFonts w:ascii="Times New Roman" w:hAnsi="Times New Roman" w:cs="Times New Roman"/>
          <w:color w:val="000000"/>
          <w:position w:val="-10"/>
          <w:sz w:val="24"/>
        </w:rPr>
        <w:object w:dxaOrig="1579" w:dyaOrig="360" w14:anchorId="6A9FA487">
          <v:shape id="_x0000_i7413" type="#_x0000_t75" style="width:79.15pt;height:18pt" o:ole="">
            <v:imagedata r:id="rId573" o:title=""/>
          </v:shape>
          <o:OLEObject Type="Embed" ProgID="Equation.DSMT4" ShapeID="_x0000_i7413" DrawAspect="Content" ObjectID="_1801843115" r:id="rId574"/>
        </w:object>
      </w:r>
      <w:r w:rsidRPr="00C716C8">
        <w:rPr>
          <w:rFonts w:ascii="Times New Roman" w:hAnsi="Times New Roman" w:cs="Times New Roman"/>
          <w:color w:val="000000"/>
          <w:sz w:val="24"/>
        </w:rPr>
        <w:t>.</w:t>
      </w:r>
    </w:p>
    <w:p w14:paraId="451148FE"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432A1FC0"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lastRenderedPageBreak/>
        <w:t>Xét phương trình:</w:t>
      </w:r>
    </w:p>
    <w:p w14:paraId="4210DCAB"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6"/>
          <w:sz w:val="24"/>
        </w:rPr>
        <w:object w:dxaOrig="3320" w:dyaOrig="320" w14:anchorId="0977C9C7">
          <v:shape id="_x0000_i7414" type="#_x0000_t75" style="width:166.15pt;height:16.15pt" o:ole="">
            <v:imagedata r:id="rId575" o:title=""/>
          </v:shape>
          <o:OLEObject Type="Embed" ProgID="Equation.DSMT4" ShapeID="_x0000_i7414" DrawAspect="Content" ObjectID="_1801843116" r:id="rId576"/>
        </w:object>
      </w:r>
    </w:p>
    <w:p w14:paraId="1BEE76BF"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6"/>
          <w:sz w:val="24"/>
        </w:rPr>
        <w:object w:dxaOrig="2320" w:dyaOrig="320" w14:anchorId="53849F00">
          <v:shape id="_x0000_i7415" type="#_x0000_t75" style="width:115.9pt;height:16.15pt" o:ole="">
            <v:imagedata r:id="rId577" o:title=""/>
          </v:shape>
          <o:OLEObject Type="Embed" ProgID="Equation.DSMT4" ShapeID="_x0000_i7415" DrawAspect="Content" ObjectID="_1801843117" r:id="rId578"/>
        </w:object>
      </w:r>
      <w:r w:rsidRPr="00C716C8">
        <w:rPr>
          <w:rFonts w:ascii="Times New Roman" w:hAnsi="Times New Roman" w:cs="Times New Roman"/>
          <w:color w:val="000000"/>
          <w:sz w:val="24"/>
        </w:rPr>
        <w:t xml:space="preserve"> </w:t>
      </w:r>
    </w:p>
    <w:p w14:paraId="264E4312"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10"/>
          <w:sz w:val="24"/>
        </w:rPr>
        <w:object w:dxaOrig="2220" w:dyaOrig="320" w14:anchorId="21D49653">
          <v:shape id="_x0000_i7416" type="#_x0000_t75" style="width:111pt;height:16.15pt" o:ole="">
            <v:imagedata r:id="rId579" o:title=""/>
          </v:shape>
          <o:OLEObject Type="Embed" ProgID="Equation.DSMT4" ShapeID="_x0000_i7416" DrawAspect="Content" ObjectID="_1801843118" r:id="rId580"/>
        </w:object>
      </w:r>
      <w:r w:rsidRPr="00C716C8">
        <w:rPr>
          <w:rFonts w:ascii="Times New Roman" w:hAnsi="Times New Roman" w:cs="Times New Roman"/>
          <w:color w:val="000000"/>
          <w:sz w:val="24"/>
        </w:rPr>
        <w:t>.</w:t>
      </w:r>
    </w:p>
    <w:p w14:paraId="236FE088"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Diện tích hình phẳng là:</w:t>
      </w:r>
    </w:p>
    <w:p w14:paraId="160596D4"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30"/>
          <w:sz w:val="24"/>
        </w:rPr>
        <w:object w:dxaOrig="6180" w:dyaOrig="740" w14:anchorId="7397A107">
          <v:shape id="_x0000_i7417" type="#_x0000_t75" style="width:309pt;height:37.15pt" o:ole="">
            <v:imagedata r:id="rId581" o:title=""/>
          </v:shape>
          <o:OLEObject Type="Embed" ProgID="Equation.DSMT4" ShapeID="_x0000_i7417" DrawAspect="Content" ObjectID="_1801843119" r:id="rId582"/>
        </w:object>
      </w:r>
      <w:r w:rsidRPr="00C716C8">
        <w:rPr>
          <w:rFonts w:ascii="Times New Roman" w:hAnsi="Times New Roman" w:cs="Times New Roman"/>
          <w:color w:val="000000"/>
          <w:sz w:val="24"/>
        </w:rPr>
        <w:t xml:space="preserve">. </w:t>
      </w:r>
    </w:p>
    <w:p w14:paraId="6F77F930"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Đáp án: 23,7</w:t>
      </w:r>
    </w:p>
    <w:p w14:paraId="689F8CCA"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800080"/>
          <w:sz w:val="24"/>
        </w:rPr>
        <w:t>Câu 4.</w:t>
      </w:r>
      <w:r w:rsidRPr="00C716C8">
        <w:rPr>
          <w:rFonts w:ascii="Times New Roman" w:hAnsi="Times New Roman" w:cs="Times New Roman"/>
          <w:color w:val="000000"/>
          <w:sz w:val="24"/>
        </w:rPr>
        <w:t xml:space="preserve"> Trong không gian </w:t>
      </w:r>
      <w:r w:rsidRPr="00C716C8">
        <w:rPr>
          <w:rFonts w:ascii="Times New Roman" w:hAnsi="Times New Roman" w:cs="Times New Roman"/>
          <w:color w:val="000000"/>
          <w:position w:val="-10"/>
          <w:sz w:val="24"/>
        </w:rPr>
        <w:object w:dxaOrig="560" w:dyaOrig="320" w14:anchorId="1B097033">
          <v:shape id="_x0000_i7418" type="#_x0000_t75" style="width:28.15pt;height:16.15pt" o:ole="">
            <v:imagedata r:id="rId583" o:title=""/>
          </v:shape>
          <o:OLEObject Type="Embed" ProgID="Equation.DSMT4" ShapeID="_x0000_i7418" DrawAspect="Content" ObjectID="_1801843120" r:id="rId584"/>
        </w:object>
      </w:r>
      <w:r w:rsidRPr="00C716C8">
        <w:rPr>
          <w:rFonts w:ascii="Times New Roman" w:hAnsi="Times New Roman" w:cs="Times New Roman"/>
          <w:color w:val="000000"/>
          <w:sz w:val="24"/>
        </w:rPr>
        <w:t xml:space="preserve">, cho mặt phẳng </w:t>
      </w:r>
      <w:r w:rsidRPr="00C716C8">
        <w:rPr>
          <w:rFonts w:ascii="Times New Roman" w:hAnsi="Times New Roman" w:cs="Times New Roman"/>
          <w:color w:val="000000"/>
          <w:position w:val="-10"/>
          <w:sz w:val="24"/>
        </w:rPr>
        <w:object w:dxaOrig="400" w:dyaOrig="320" w14:anchorId="5422024F">
          <v:shape id="_x0000_i7419" type="#_x0000_t75" style="width:19.9pt;height:16.15pt" o:ole="">
            <v:imagedata r:id="rId585" o:title=""/>
          </v:shape>
          <o:OLEObject Type="Embed" ProgID="Equation.DSMT4" ShapeID="_x0000_i7419" DrawAspect="Content" ObjectID="_1801843121" r:id="rId586"/>
        </w:object>
      </w:r>
      <w:r w:rsidRPr="00C716C8">
        <w:rPr>
          <w:rFonts w:ascii="Times New Roman" w:hAnsi="Times New Roman" w:cs="Times New Roman"/>
          <w:color w:val="000000"/>
          <w:sz w:val="24"/>
        </w:rPr>
        <w:t xml:space="preserve"> có phương trình </w:t>
      </w:r>
      <w:r w:rsidRPr="00C716C8">
        <w:rPr>
          <w:rFonts w:ascii="Times New Roman" w:hAnsi="Times New Roman" w:cs="Times New Roman"/>
          <w:color w:val="000000"/>
          <w:position w:val="-10"/>
          <w:sz w:val="24"/>
        </w:rPr>
        <w:object w:dxaOrig="2260" w:dyaOrig="320" w14:anchorId="37BF69DD">
          <v:shape id="_x0000_i7420" type="#_x0000_t75" style="width:112.9pt;height:16.15pt" o:ole="">
            <v:imagedata r:id="rId587" o:title=""/>
          </v:shape>
          <o:OLEObject Type="Embed" ProgID="Equation.DSMT4" ShapeID="_x0000_i7420" DrawAspect="Content" ObjectID="_1801843122" r:id="rId588"/>
        </w:object>
      </w:r>
      <w:r w:rsidRPr="00C716C8">
        <w:rPr>
          <w:rFonts w:ascii="Times New Roman" w:hAnsi="Times New Roman" w:cs="Times New Roman"/>
          <w:color w:val="000000"/>
          <w:sz w:val="24"/>
        </w:rPr>
        <w:t xml:space="preserve">. Mặt phẳng </w:t>
      </w:r>
      <w:r w:rsidRPr="00C716C8">
        <w:rPr>
          <w:rFonts w:ascii="Times New Roman" w:hAnsi="Times New Roman" w:cs="Times New Roman"/>
          <w:color w:val="000000"/>
          <w:position w:val="-10"/>
          <w:sz w:val="24"/>
        </w:rPr>
        <w:object w:dxaOrig="400" w:dyaOrig="320" w14:anchorId="454D22F8">
          <v:shape id="_x0000_i7421" type="#_x0000_t75" style="width:19.9pt;height:16.15pt" o:ole="">
            <v:imagedata r:id="rId589" o:title=""/>
          </v:shape>
          <o:OLEObject Type="Embed" ProgID="Equation.DSMT4" ShapeID="_x0000_i7421" DrawAspect="Content" ObjectID="_1801843123" r:id="rId590"/>
        </w:object>
      </w:r>
      <w:r w:rsidRPr="00C716C8">
        <w:rPr>
          <w:rFonts w:ascii="Times New Roman" w:hAnsi="Times New Roman" w:cs="Times New Roman"/>
          <w:color w:val="000000"/>
          <w:sz w:val="24"/>
        </w:rPr>
        <w:t xml:space="preserve"> đi qua hai điểm </w:t>
      </w:r>
      <w:r w:rsidRPr="00C716C8">
        <w:rPr>
          <w:rFonts w:ascii="Times New Roman" w:hAnsi="Times New Roman" w:cs="Times New Roman"/>
          <w:color w:val="000000"/>
          <w:position w:val="-10"/>
          <w:sz w:val="24"/>
        </w:rPr>
        <w:object w:dxaOrig="2180" w:dyaOrig="320" w14:anchorId="3B435C36">
          <v:shape id="_x0000_i7422" type="#_x0000_t75" style="width:109.15pt;height:16.15pt" o:ole="">
            <v:imagedata r:id="rId591" o:title=""/>
          </v:shape>
          <o:OLEObject Type="Embed" ProgID="Equation.DSMT4" ShapeID="_x0000_i7422" DrawAspect="Content" ObjectID="_1801843124" r:id="rId592"/>
        </w:object>
      </w:r>
      <w:r w:rsidRPr="00C716C8">
        <w:rPr>
          <w:rFonts w:ascii="Times New Roman" w:hAnsi="Times New Roman" w:cs="Times New Roman"/>
          <w:color w:val="000000"/>
          <w:sz w:val="24"/>
        </w:rPr>
        <w:t xml:space="preserve"> và vuông góc với </w:t>
      </w:r>
      <w:r w:rsidRPr="00C716C8">
        <w:rPr>
          <w:rFonts w:ascii="Times New Roman" w:hAnsi="Times New Roman" w:cs="Times New Roman"/>
          <w:color w:val="000000"/>
          <w:position w:val="-10"/>
          <w:sz w:val="24"/>
        </w:rPr>
        <w:object w:dxaOrig="400" w:dyaOrig="320" w14:anchorId="22354E79">
          <v:shape id="_x0000_i7423" type="#_x0000_t75" style="width:19.9pt;height:16.15pt" o:ole="">
            <v:imagedata r:id="rId593" o:title=""/>
          </v:shape>
          <o:OLEObject Type="Embed" ProgID="Equation.DSMT4" ShapeID="_x0000_i7423" DrawAspect="Content" ObjectID="_1801843125" r:id="rId594"/>
        </w:object>
      </w:r>
      <w:r w:rsidRPr="00C716C8">
        <w:rPr>
          <w:rFonts w:ascii="Times New Roman" w:hAnsi="Times New Roman" w:cs="Times New Roman"/>
          <w:color w:val="000000"/>
          <w:sz w:val="24"/>
        </w:rPr>
        <w:t xml:space="preserve"> có phương trình dạng </w:t>
      </w:r>
      <w:r w:rsidRPr="00C716C8">
        <w:rPr>
          <w:rFonts w:ascii="Times New Roman" w:hAnsi="Times New Roman" w:cs="Times New Roman"/>
          <w:color w:val="000000"/>
          <w:position w:val="-10"/>
          <w:sz w:val="24"/>
        </w:rPr>
        <w:object w:dxaOrig="2060" w:dyaOrig="320" w14:anchorId="72103D0A">
          <v:shape id="_x0000_i7424" type="#_x0000_t75" style="width:103.15pt;height:16.15pt" o:ole="">
            <v:imagedata r:id="rId595" o:title=""/>
          </v:shape>
          <o:OLEObject Type="Embed" ProgID="Equation.DSMT4" ShapeID="_x0000_i7424" DrawAspect="Content" ObjectID="_1801843126" r:id="rId596"/>
        </w:object>
      </w:r>
      <w:r w:rsidRPr="00C716C8">
        <w:rPr>
          <w:rFonts w:ascii="Times New Roman" w:hAnsi="Times New Roman" w:cs="Times New Roman"/>
          <w:color w:val="000000"/>
          <w:sz w:val="24"/>
        </w:rPr>
        <w:t xml:space="preserve">. Tính </w:t>
      </w:r>
      <w:r w:rsidRPr="00C716C8">
        <w:rPr>
          <w:rFonts w:ascii="Times New Roman" w:hAnsi="Times New Roman" w:cs="Times New Roman"/>
          <w:color w:val="000000"/>
          <w:position w:val="-6"/>
          <w:sz w:val="24"/>
        </w:rPr>
        <w:object w:dxaOrig="859" w:dyaOrig="279" w14:anchorId="7402949A">
          <v:shape id="_x0000_i7425" type="#_x0000_t75" style="width:43.15pt;height:13.9pt" o:ole="">
            <v:imagedata r:id="rId597" o:title=""/>
          </v:shape>
          <o:OLEObject Type="Embed" ProgID="Equation.DSMT4" ShapeID="_x0000_i7425" DrawAspect="Content" ObjectID="_1801843127" r:id="rId598"/>
        </w:object>
      </w:r>
      <w:r w:rsidRPr="00C716C8">
        <w:rPr>
          <w:rFonts w:ascii="Times New Roman" w:hAnsi="Times New Roman" w:cs="Times New Roman"/>
          <w:color w:val="000000"/>
          <w:sz w:val="24"/>
        </w:rPr>
        <w:t>.</w:t>
      </w:r>
    </w:p>
    <w:p w14:paraId="4BE90004"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b/>
          <w:color w:val="000000"/>
          <w:sz w:val="24"/>
        </w:rPr>
        <w:t>Lời giải:</w:t>
      </w:r>
    </w:p>
    <w:p w14:paraId="44B2831A"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12"/>
          <w:sz w:val="24"/>
        </w:rPr>
        <w:object w:dxaOrig="2920" w:dyaOrig="400" w14:anchorId="220BCE69">
          <v:shape id="_x0000_i7426" type="#_x0000_t75" style="width:145.9pt;height:19.9pt" o:ole="">
            <v:imagedata r:id="rId599" o:title=""/>
          </v:shape>
          <o:OLEObject Type="Embed" ProgID="Equation.DSMT4" ShapeID="_x0000_i7426" DrawAspect="Content" ObjectID="_1801843128" r:id="rId600"/>
        </w:object>
      </w:r>
      <w:r w:rsidRPr="00C716C8">
        <w:rPr>
          <w:rFonts w:ascii="Times New Roman" w:hAnsi="Times New Roman" w:cs="Times New Roman"/>
          <w:color w:val="000000"/>
          <w:sz w:val="24"/>
        </w:rPr>
        <w:t>.</w:t>
      </w:r>
    </w:p>
    <w:p w14:paraId="0F5C5AA2"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Mặt phẳng </w:t>
      </w:r>
      <w:r w:rsidRPr="00C716C8">
        <w:rPr>
          <w:rFonts w:ascii="Times New Roman" w:hAnsi="Times New Roman" w:cs="Times New Roman"/>
          <w:color w:val="000000"/>
          <w:position w:val="-10"/>
          <w:sz w:val="24"/>
        </w:rPr>
        <w:object w:dxaOrig="400" w:dyaOrig="320" w14:anchorId="39FA4C5D">
          <v:shape id="_x0000_i7427" type="#_x0000_t75" style="width:19.9pt;height:16.15pt" o:ole="">
            <v:imagedata r:id="rId601" o:title=""/>
          </v:shape>
          <o:OLEObject Type="Embed" ProgID="Equation.DSMT4" ShapeID="_x0000_i7427" DrawAspect="Content" ObjectID="_1801843129" r:id="rId602"/>
        </w:object>
      </w:r>
      <w:r w:rsidRPr="00C716C8">
        <w:rPr>
          <w:rFonts w:ascii="Times New Roman" w:hAnsi="Times New Roman" w:cs="Times New Roman"/>
          <w:color w:val="000000"/>
          <w:sz w:val="24"/>
        </w:rPr>
        <w:t xml:space="preserve"> nhận </w:t>
      </w:r>
      <w:r w:rsidRPr="00C716C8">
        <w:rPr>
          <w:rFonts w:ascii="Times New Roman" w:hAnsi="Times New Roman" w:cs="Times New Roman"/>
          <w:color w:val="000000"/>
          <w:position w:val="-12"/>
          <w:sz w:val="24"/>
        </w:rPr>
        <w:object w:dxaOrig="740" w:dyaOrig="400" w14:anchorId="52506ACB">
          <v:shape id="_x0000_i7428" type="#_x0000_t75" style="width:37.15pt;height:19.9pt" o:ole="">
            <v:imagedata r:id="rId603" o:title=""/>
          </v:shape>
          <o:OLEObject Type="Embed" ProgID="Equation.DSMT4" ShapeID="_x0000_i7428" DrawAspect="Content" ObjectID="_1801843130" r:id="rId604"/>
        </w:object>
      </w:r>
      <w:r w:rsidRPr="00C716C8">
        <w:rPr>
          <w:rFonts w:ascii="Times New Roman" w:hAnsi="Times New Roman" w:cs="Times New Roman"/>
          <w:color w:val="000000"/>
          <w:sz w:val="24"/>
        </w:rPr>
        <w:t xml:space="preserve"> làm cặp véctơ chỉ phương.</w:t>
      </w:r>
    </w:p>
    <w:p w14:paraId="650DB8B0"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position w:val="-12"/>
          <w:sz w:val="24"/>
        </w:rPr>
        <w:object w:dxaOrig="2540" w:dyaOrig="400" w14:anchorId="721DD3DF">
          <v:shape id="_x0000_i7429" type="#_x0000_t75" style="width:127.15pt;height:19.9pt" o:ole="">
            <v:imagedata r:id="rId605" o:title=""/>
          </v:shape>
          <o:OLEObject Type="Embed" ProgID="Equation.DSMT4" ShapeID="_x0000_i7429" DrawAspect="Content" ObjectID="_1801843131" r:id="rId606"/>
        </w:object>
      </w:r>
      <w:r w:rsidRPr="00C716C8">
        <w:rPr>
          <w:rFonts w:ascii="Times New Roman" w:hAnsi="Times New Roman" w:cs="Times New Roman"/>
          <w:color w:val="000000"/>
          <w:sz w:val="24"/>
        </w:rPr>
        <w:t xml:space="preserve"> là một véctơ pháp tuyến của mặt phẳng </w:t>
      </w:r>
      <w:r w:rsidRPr="00C716C8">
        <w:rPr>
          <w:rFonts w:ascii="Times New Roman" w:hAnsi="Times New Roman" w:cs="Times New Roman"/>
          <w:color w:val="000000"/>
          <w:position w:val="-10"/>
          <w:sz w:val="24"/>
        </w:rPr>
        <w:object w:dxaOrig="400" w:dyaOrig="320" w14:anchorId="7D5601F4">
          <v:shape id="_x0000_i7430" type="#_x0000_t75" style="width:19.9pt;height:16.15pt" o:ole="">
            <v:imagedata r:id="rId607" o:title=""/>
          </v:shape>
          <o:OLEObject Type="Embed" ProgID="Equation.DSMT4" ShapeID="_x0000_i7430" DrawAspect="Content" ObjectID="_1801843132" r:id="rId608"/>
        </w:object>
      </w:r>
      <w:r w:rsidRPr="00C716C8">
        <w:rPr>
          <w:rFonts w:ascii="Times New Roman" w:hAnsi="Times New Roman" w:cs="Times New Roman"/>
          <w:color w:val="000000"/>
          <w:sz w:val="24"/>
        </w:rPr>
        <w:t>.</w:t>
      </w:r>
    </w:p>
    <w:p w14:paraId="5A732ED9"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Phương trình </w:t>
      </w:r>
      <w:r w:rsidRPr="00C716C8">
        <w:rPr>
          <w:rFonts w:ascii="Times New Roman" w:hAnsi="Times New Roman" w:cs="Times New Roman"/>
          <w:color w:val="000000"/>
          <w:position w:val="-10"/>
          <w:sz w:val="24"/>
        </w:rPr>
        <w:object w:dxaOrig="3800" w:dyaOrig="320" w14:anchorId="6795D5DD">
          <v:shape id="_x0000_i7431" type="#_x0000_t75" style="width:190.15pt;height:16.15pt" o:ole="">
            <v:imagedata r:id="rId609" o:title=""/>
          </v:shape>
          <o:OLEObject Type="Embed" ProgID="Equation.DSMT4" ShapeID="_x0000_i7431" DrawAspect="Content" ObjectID="_1801843133" r:id="rId610"/>
        </w:object>
      </w:r>
      <w:r w:rsidRPr="00C716C8">
        <w:rPr>
          <w:rFonts w:ascii="Times New Roman" w:hAnsi="Times New Roman" w:cs="Times New Roman"/>
          <w:color w:val="000000"/>
          <w:sz w:val="24"/>
        </w:rPr>
        <w:t xml:space="preserve"> </w:t>
      </w:r>
      <w:r w:rsidRPr="00C716C8">
        <w:rPr>
          <w:rFonts w:ascii="Times New Roman" w:hAnsi="Times New Roman" w:cs="Times New Roman"/>
          <w:color w:val="000000"/>
          <w:position w:val="-10"/>
          <w:sz w:val="24"/>
        </w:rPr>
        <w:object w:dxaOrig="3040" w:dyaOrig="320" w14:anchorId="7A3A7299">
          <v:shape id="_x0000_i7432" type="#_x0000_t75" style="width:151.9pt;height:16.15pt" o:ole="">
            <v:imagedata r:id="rId611" o:title=""/>
          </v:shape>
          <o:OLEObject Type="Embed" ProgID="Equation.DSMT4" ShapeID="_x0000_i7432" DrawAspect="Content" ObjectID="_1801843134" r:id="rId612"/>
        </w:object>
      </w:r>
      <w:r w:rsidRPr="00C716C8">
        <w:rPr>
          <w:rFonts w:ascii="Times New Roman" w:hAnsi="Times New Roman" w:cs="Times New Roman"/>
          <w:color w:val="000000"/>
          <w:sz w:val="24"/>
        </w:rPr>
        <w:t>.</w:t>
      </w:r>
    </w:p>
    <w:p w14:paraId="0FD91ECA" w14:textId="77777777" w:rsidR="00EB1716" w:rsidRPr="00C716C8"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 xml:space="preserve">Khi đó: </w:t>
      </w:r>
      <w:r w:rsidRPr="00C716C8">
        <w:rPr>
          <w:rFonts w:ascii="Times New Roman" w:hAnsi="Times New Roman" w:cs="Times New Roman"/>
          <w:color w:val="000000"/>
          <w:position w:val="-6"/>
          <w:sz w:val="24"/>
        </w:rPr>
        <w:object w:dxaOrig="1640" w:dyaOrig="279" w14:anchorId="2F4B4654">
          <v:shape id="_x0000_i7433" type="#_x0000_t75" style="width:82.15pt;height:13.9pt" o:ole="">
            <v:imagedata r:id="rId613" o:title=""/>
          </v:shape>
          <o:OLEObject Type="Embed" ProgID="Equation.DSMT4" ShapeID="_x0000_i7433" DrawAspect="Content" ObjectID="_1801843135" r:id="rId614"/>
        </w:object>
      </w:r>
      <w:r w:rsidRPr="00C716C8">
        <w:rPr>
          <w:rFonts w:ascii="Times New Roman" w:hAnsi="Times New Roman" w:cs="Times New Roman"/>
          <w:color w:val="000000"/>
          <w:sz w:val="24"/>
        </w:rPr>
        <w:t xml:space="preserve"> </w:t>
      </w:r>
    </w:p>
    <w:p w14:paraId="177EEAB3" w14:textId="77777777" w:rsidR="00EB1716" w:rsidRDefault="00EB1716" w:rsidP="00EB1716">
      <w:pPr>
        <w:spacing w:after="0" w:line="240" w:lineRule="auto"/>
        <w:ind w:left="25"/>
        <w:rPr>
          <w:rFonts w:ascii="Times New Roman" w:hAnsi="Times New Roman" w:cs="Times New Roman"/>
          <w:color w:val="000000"/>
          <w:sz w:val="24"/>
        </w:rPr>
      </w:pPr>
      <w:r w:rsidRPr="00C716C8">
        <w:rPr>
          <w:rFonts w:ascii="Times New Roman" w:hAnsi="Times New Roman" w:cs="Times New Roman"/>
          <w:color w:val="000000"/>
          <w:sz w:val="24"/>
        </w:rPr>
        <w:t>Đáp án: -396</w:t>
      </w:r>
    </w:p>
    <w:p w14:paraId="7AFE9B28" w14:textId="77777777" w:rsidR="00EB1716" w:rsidRDefault="00EB1716" w:rsidP="00EB1716">
      <w:pPr>
        <w:spacing w:after="0" w:line="240" w:lineRule="auto"/>
        <w:ind w:left="25"/>
        <w:jc w:val="center"/>
        <w:rPr>
          <w:rFonts w:ascii="Times New Roman" w:hAnsi="Times New Roman" w:cs="Times New Roman"/>
          <w:color w:val="000000"/>
          <w:sz w:val="24"/>
        </w:rPr>
      </w:pPr>
      <w:r w:rsidRPr="00C716C8">
        <w:rPr>
          <w:rFonts w:ascii="Times New Roman" w:hAnsi="Times New Roman" w:cs="Times New Roman"/>
          <w:color w:val="000000"/>
          <w:sz w:val="24"/>
        </w:rPr>
        <w:t>-----HẾT-----</w:t>
      </w:r>
    </w:p>
    <w:p w14:paraId="14934E56" w14:textId="77777777" w:rsidR="00EB1716" w:rsidRPr="00C716C8" w:rsidRDefault="00EB1716" w:rsidP="00EB1716">
      <w:pPr>
        <w:spacing w:after="0" w:line="240" w:lineRule="auto"/>
        <w:ind w:left="25"/>
        <w:jc w:val="center"/>
        <w:rPr>
          <w:rFonts w:ascii="Times New Roman" w:hAnsi="Times New Roman" w:cs="Times New Roman"/>
          <w:color w:val="000000"/>
          <w:sz w:val="24"/>
        </w:rPr>
      </w:pPr>
    </w:p>
    <w:p w14:paraId="40EAFC5C" w14:textId="77777777" w:rsidR="0039089C" w:rsidRDefault="0039089C" w:rsidP="0039089C">
      <w:pPr>
        <w:spacing w:after="0" w:line="240" w:lineRule="auto"/>
        <w:ind w:left="25"/>
        <w:rPr>
          <w:rFonts w:ascii="Times New Roman" w:hAnsi="Times New Roman" w:cs="Times New Roman"/>
          <w:color w:val="000000"/>
          <w:sz w:val="24"/>
        </w:rPr>
      </w:pPr>
    </w:p>
    <w:p w14:paraId="633B75F1" w14:textId="51858D24" w:rsidR="00F77759" w:rsidRPr="0039089C" w:rsidRDefault="00F77759" w:rsidP="0039089C">
      <w:pPr>
        <w:spacing w:after="0" w:line="240" w:lineRule="auto"/>
        <w:ind w:left="25"/>
        <w:jc w:val="center"/>
        <w:rPr>
          <w:rFonts w:ascii="Times New Roman" w:hAnsi="Times New Roman" w:cs="Times New Roman"/>
          <w:color w:val="000000"/>
          <w:sz w:val="24"/>
        </w:rPr>
      </w:pPr>
    </w:p>
    <w:sectPr w:rsidR="00F77759" w:rsidRPr="0039089C" w:rsidSect="0039089C">
      <w:pgSz w:w="11906" w:h="16838"/>
      <w:pgMar w:top="425" w:right="567" w:bottom="425" w:left="850" w:header="283" w:footer="28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udo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udo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Duudong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Duudong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udo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Duudong"/>
      <w:lvlText w:val=""/>
      <w:lvlJc w:val="left"/>
      <w:pPr>
        <w:tabs>
          <w:tab w:val="num" w:pos="360"/>
        </w:tabs>
        <w:ind w:left="360" w:hanging="360"/>
      </w:pPr>
      <w:rPr>
        <w:rFonts w:ascii="Symbol" w:hAnsi="Symbol" w:hint="default"/>
      </w:rPr>
    </w:lvl>
  </w:abstractNum>
  <w:num w:numId="1" w16cid:durableId="871957085">
    <w:abstractNumId w:val="8"/>
  </w:num>
  <w:num w:numId="2" w16cid:durableId="900679739">
    <w:abstractNumId w:val="6"/>
  </w:num>
  <w:num w:numId="3" w16cid:durableId="2119176183">
    <w:abstractNumId w:val="5"/>
  </w:num>
  <w:num w:numId="4" w16cid:durableId="741833996">
    <w:abstractNumId w:val="4"/>
  </w:num>
  <w:num w:numId="5" w16cid:durableId="319651646">
    <w:abstractNumId w:val="7"/>
  </w:num>
  <w:num w:numId="6" w16cid:durableId="352460940">
    <w:abstractNumId w:val="3"/>
  </w:num>
  <w:num w:numId="7" w16cid:durableId="1796833050">
    <w:abstractNumId w:val="2"/>
  </w:num>
  <w:num w:numId="8" w16cid:durableId="1884124883">
    <w:abstractNumId w:val="1"/>
  </w:num>
  <w:num w:numId="9" w16cid:durableId="7409115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39089C"/>
    <w:rsid w:val="00A9090D"/>
    <w:rsid w:val="00AA1D8D"/>
    <w:rsid w:val="00B47730"/>
    <w:rsid w:val="00CB0664"/>
    <w:rsid w:val="00EB1716"/>
    <w:rsid w:val="00F77759"/>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08E0CA"/>
  <w14:defaultImageDpi w14:val="330"/>
  <w15:docId w15:val="{E43A416D-689B-43DF-91BE-86309D44D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C693F"/>
  </w:style>
  <w:style w:type="paragraph" w:styleId="u1">
    <w:name w:val="heading 1"/>
    <w:basedOn w:val="Binhthng"/>
    <w:next w:val="Binhthng"/>
    <w:link w:val="u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u2">
    <w:name w:val="heading 2"/>
    <w:basedOn w:val="Binhthng"/>
    <w:next w:val="Binhthng"/>
    <w:link w:val="u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u3">
    <w:name w:val="heading 3"/>
    <w:basedOn w:val="Binhthng"/>
    <w:next w:val="Binhthng"/>
    <w:link w:val="u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u4">
    <w:name w:val="heading 4"/>
    <w:basedOn w:val="Binhthng"/>
    <w:next w:val="Binhthng"/>
    <w:link w:val="u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u5">
    <w:name w:val="heading 5"/>
    <w:basedOn w:val="Binhthng"/>
    <w:next w:val="Binhthng"/>
    <w:link w:val="u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u6">
    <w:name w:val="heading 6"/>
    <w:basedOn w:val="Binhthng"/>
    <w:next w:val="Binhthng"/>
    <w:link w:val="u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u7">
    <w:name w:val="heading 7"/>
    <w:basedOn w:val="Binhthng"/>
    <w:next w:val="Binhthng"/>
    <w:link w:val="u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u8">
    <w:name w:val="heading 8"/>
    <w:basedOn w:val="Binhthng"/>
    <w:next w:val="Binhthng"/>
    <w:link w:val="u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u9">
    <w:name w:val="heading 9"/>
    <w:basedOn w:val="Binhthng"/>
    <w:next w:val="Binhthng"/>
    <w:link w:val="u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E618BF"/>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E618BF"/>
  </w:style>
  <w:style w:type="paragraph" w:styleId="Chntrang">
    <w:name w:val="footer"/>
    <w:basedOn w:val="Binhthng"/>
    <w:link w:val="ChntrangChar"/>
    <w:uiPriority w:val="99"/>
    <w:unhideWhenUsed/>
    <w:rsid w:val="00E618BF"/>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E618BF"/>
  </w:style>
  <w:style w:type="paragraph" w:styleId="KhngDncch">
    <w:name w:val="No Spacing"/>
    <w:uiPriority w:val="1"/>
    <w:qFormat/>
    <w:rsid w:val="00FC693F"/>
    <w:pPr>
      <w:spacing w:after="0" w:line="240" w:lineRule="auto"/>
    </w:pPr>
  </w:style>
  <w:style w:type="character" w:customStyle="1" w:styleId="u1Char">
    <w:name w:val="Đầu đề 1 Char"/>
    <w:basedOn w:val="Phngmcinhcuaoanvn"/>
    <w:link w:va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u2Char">
    <w:name w:val="Đầu đề 2 Char"/>
    <w:basedOn w:val="Phngmcinhcuaoanvn"/>
    <w:link w:val="u2"/>
    <w:uiPriority w:val="9"/>
    <w:rsid w:val="00FC693F"/>
    <w:rPr>
      <w:rFonts w:asciiTheme="majorHAnsi" w:eastAsiaTheme="majorEastAsia" w:hAnsiTheme="majorHAnsi" w:cstheme="majorBidi"/>
      <w:b/>
      <w:bCs/>
      <w:color w:val="4F81BD" w:themeColor="accent1"/>
      <w:sz w:val="26"/>
      <w:szCs w:val="26"/>
    </w:rPr>
  </w:style>
  <w:style w:type="character" w:customStyle="1" w:styleId="u3Char">
    <w:name w:val="Đầu đề 3 Char"/>
    <w:basedOn w:val="Phngmcinhcuaoanvn"/>
    <w:link w:val="u3"/>
    <w:uiPriority w:val="9"/>
    <w:rsid w:val="00FC693F"/>
    <w:rPr>
      <w:rFonts w:asciiTheme="majorHAnsi" w:eastAsiaTheme="majorEastAsia" w:hAnsiTheme="majorHAnsi" w:cstheme="majorBidi"/>
      <w:b/>
      <w:bCs/>
      <w:color w:val="4F81BD" w:themeColor="accent1"/>
    </w:rPr>
  </w:style>
  <w:style w:type="paragraph" w:styleId="Tiu">
    <w:name w:val="Title"/>
    <w:basedOn w:val="Binhthng"/>
    <w:next w:val="Binhthng"/>
    <w:link w:val="Tiu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uChar">
    <w:name w:val="Tiêu đề Char"/>
    <w:basedOn w:val="Phngmcinhcuaoanvn"/>
    <w:link w:val="Ti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Tiuphu">
    <w:name w:val="Subtitle"/>
    <w:basedOn w:val="Binhthng"/>
    <w:next w:val="Binhthng"/>
    <w:link w:val="Tiuphu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TiuphuChar">
    <w:name w:val="Tiêu đề phụ Char"/>
    <w:basedOn w:val="Phngmcinhcuaoanvn"/>
    <w:link w:val="Tiuphu"/>
    <w:uiPriority w:val="11"/>
    <w:rsid w:val="00FC693F"/>
    <w:rPr>
      <w:rFonts w:asciiTheme="majorHAnsi" w:eastAsiaTheme="majorEastAsia" w:hAnsiTheme="majorHAnsi" w:cstheme="majorBidi"/>
      <w:i/>
      <w:iCs/>
      <w:color w:val="4F81BD" w:themeColor="accent1"/>
      <w:spacing w:val="15"/>
      <w:sz w:val="24"/>
      <w:szCs w:val="24"/>
    </w:rPr>
  </w:style>
  <w:style w:type="paragraph" w:styleId="oancuaDanhsach">
    <w:name w:val="List Paragraph"/>
    <w:basedOn w:val="Binhthng"/>
    <w:uiPriority w:val="34"/>
    <w:qFormat/>
    <w:rsid w:val="00FC693F"/>
    <w:pPr>
      <w:ind w:left="720"/>
      <w:contextualSpacing/>
    </w:pPr>
  </w:style>
  <w:style w:type="paragraph" w:styleId="ThnVnban">
    <w:name w:val="Body Text"/>
    <w:basedOn w:val="Binhthng"/>
    <w:link w:val="ThnVnbanChar"/>
    <w:uiPriority w:val="99"/>
    <w:unhideWhenUsed/>
    <w:rsid w:val="00AA1D8D"/>
    <w:pPr>
      <w:spacing w:after="120"/>
    </w:pPr>
  </w:style>
  <w:style w:type="character" w:customStyle="1" w:styleId="ThnVnbanChar">
    <w:name w:val="Thân Văn bản Char"/>
    <w:basedOn w:val="Phngmcinhcuaoanvn"/>
    <w:link w:val="ThnVnban"/>
    <w:uiPriority w:val="99"/>
    <w:rsid w:val="00AA1D8D"/>
  </w:style>
  <w:style w:type="paragraph" w:styleId="Thnvnban2">
    <w:name w:val="Body Text 2"/>
    <w:basedOn w:val="Binhthng"/>
    <w:link w:val="Thnvnban2Char"/>
    <w:uiPriority w:val="99"/>
    <w:unhideWhenUsed/>
    <w:rsid w:val="00AA1D8D"/>
    <w:pPr>
      <w:spacing w:after="120" w:line="480" w:lineRule="auto"/>
    </w:pPr>
  </w:style>
  <w:style w:type="character" w:customStyle="1" w:styleId="Thnvnban2Char">
    <w:name w:val="Thân văn bản 2 Char"/>
    <w:basedOn w:val="Phngmcinhcuaoanvn"/>
    <w:link w:val="Thnvnban2"/>
    <w:uiPriority w:val="99"/>
    <w:rsid w:val="00AA1D8D"/>
  </w:style>
  <w:style w:type="paragraph" w:styleId="Thnvnban3">
    <w:name w:val="Body Text 3"/>
    <w:basedOn w:val="Binhthng"/>
    <w:link w:val="Thnvnban3Char"/>
    <w:uiPriority w:val="99"/>
    <w:unhideWhenUsed/>
    <w:rsid w:val="00AA1D8D"/>
    <w:pPr>
      <w:spacing w:after="120"/>
    </w:pPr>
    <w:rPr>
      <w:sz w:val="16"/>
      <w:szCs w:val="16"/>
    </w:rPr>
  </w:style>
  <w:style w:type="character" w:customStyle="1" w:styleId="Thnvnban3Char">
    <w:name w:val="Thân văn bản 3 Char"/>
    <w:basedOn w:val="Phngmcinhcuaoanvn"/>
    <w:link w:val="Thnvnban3"/>
    <w:uiPriority w:val="99"/>
    <w:rsid w:val="00AA1D8D"/>
    <w:rPr>
      <w:sz w:val="16"/>
      <w:szCs w:val="16"/>
    </w:rPr>
  </w:style>
  <w:style w:type="paragraph" w:styleId="Danhsach">
    <w:name w:val="List"/>
    <w:basedOn w:val="Binhthng"/>
    <w:uiPriority w:val="99"/>
    <w:unhideWhenUsed/>
    <w:rsid w:val="00AA1D8D"/>
    <w:pPr>
      <w:ind w:left="360" w:hanging="360"/>
      <w:contextualSpacing/>
    </w:pPr>
  </w:style>
  <w:style w:type="paragraph" w:styleId="Danhsach2">
    <w:name w:val="List 2"/>
    <w:basedOn w:val="Binhthng"/>
    <w:uiPriority w:val="99"/>
    <w:unhideWhenUsed/>
    <w:rsid w:val="00326F90"/>
    <w:pPr>
      <w:ind w:left="720" w:hanging="360"/>
      <w:contextualSpacing/>
    </w:pPr>
  </w:style>
  <w:style w:type="paragraph" w:styleId="Danhsach3">
    <w:name w:val="List 3"/>
    <w:basedOn w:val="Binhthng"/>
    <w:uiPriority w:val="99"/>
    <w:unhideWhenUsed/>
    <w:rsid w:val="00326F90"/>
    <w:pPr>
      <w:ind w:left="1080" w:hanging="360"/>
      <w:contextualSpacing/>
    </w:pPr>
  </w:style>
  <w:style w:type="paragraph" w:styleId="Duudong">
    <w:name w:val="List Bullet"/>
    <w:basedOn w:val="Binhthng"/>
    <w:uiPriority w:val="99"/>
    <w:unhideWhenUsed/>
    <w:rsid w:val="00326F90"/>
    <w:pPr>
      <w:numPr>
        <w:numId w:val="1"/>
      </w:numPr>
      <w:contextualSpacing/>
    </w:pPr>
  </w:style>
  <w:style w:type="paragraph" w:styleId="Duudong2">
    <w:name w:val="List Bullet 2"/>
    <w:basedOn w:val="Binhthng"/>
    <w:uiPriority w:val="99"/>
    <w:unhideWhenUsed/>
    <w:rsid w:val="00326F90"/>
    <w:pPr>
      <w:numPr>
        <w:numId w:val="2"/>
      </w:numPr>
      <w:contextualSpacing/>
    </w:pPr>
  </w:style>
  <w:style w:type="paragraph" w:styleId="Duudong3">
    <w:name w:val="List Bullet 3"/>
    <w:basedOn w:val="Binhthng"/>
    <w:uiPriority w:val="99"/>
    <w:unhideWhenUsed/>
    <w:rsid w:val="00326F90"/>
    <w:pPr>
      <w:numPr>
        <w:numId w:val="3"/>
      </w:numPr>
      <w:contextualSpacing/>
    </w:pPr>
  </w:style>
  <w:style w:type="paragraph" w:styleId="Sudong">
    <w:name w:val="List Number"/>
    <w:basedOn w:val="Binhthng"/>
    <w:uiPriority w:val="99"/>
    <w:unhideWhenUsed/>
    <w:rsid w:val="00326F90"/>
    <w:pPr>
      <w:numPr>
        <w:numId w:val="5"/>
      </w:numPr>
      <w:contextualSpacing/>
    </w:pPr>
  </w:style>
  <w:style w:type="paragraph" w:styleId="Sudong2">
    <w:name w:val="List Number 2"/>
    <w:basedOn w:val="Binhthng"/>
    <w:uiPriority w:val="99"/>
    <w:unhideWhenUsed/>
    <w:rsid w:val="0029639D"/>
    <w:pPr>
      <w:numPr>
        <w:numId w:val="6"/>
      </w:numPr>
      <w:contextualSpacing/>
    </w:pPr>
  </w:style>
  <w:style w:type="paragraph" w:styleId="Sudong3">
    <w:name w:val="List Number 3"/>
    <w:basedOn w:val="Binhthng"/>
    <w:uiPriority w:val="99"/>
    <w:unhideWhenUsed/>
    <w:rsid w:val="0029639D"/>
    <w:pPr>
      <w:numPr>
        <w:numId w:val="7"/>
      </w:numPr>
      <w:contextualSpacing/>
    </w:pPr>
  </w:style>
  <w:style w:type="paragraph" w:styleId="Danhsachlintuc">
    <w:name w:val="List Continue"/>
    <w:basedOn w:val="Binhthng"/>
    <w:uiPriority w:val="99"/>
    <w:unhideWhenUsed/>
    <w:rsid w:val="0029639D"/>
    <w:pPr>
      <w:spacing w:after="120"/>
      <w:ind w:left="360"/>
      <w:contextualSpacing/>
    </w:pPr>
  </w:style>
  <w:style w:type="paragraph" w:styleId="Danhsachlintuc2">
    <w:name w:val="List Continue 2"/>
    <w:basedOn w:val="Binhthng"/>
    <w:uiPriority w:val="99"/>
    <w:unhideWhenUsed/>
    <w:rsid w:val="0029639D"/>
    <w:pPr>
      <w:spacing w:after="120"/>
      <w:ind w:left="720"/>
      <w:contextualSpacing/>
    </w:pPr>
  </w:style>
  <w:style w:type="paragraph" w:styleId="Danhsachlintuc3">
    <w:name w:val="List Continue 3"/>
    <w:basedOn w:val="Binhthng"/>
    <w:uiPriority w:val="99"/>
    <w:unhideWhenUsed/>
    <w:rsid w:val="0029639D"/>
    <w:pPr>
      <w:spacing w:after="120"/>
      <w:ind w:left="1080"/>
      <w:contextualSpacing/>
    </w:pPr>
  </w:style>
  <w:style w:type="paragraph" w:styleId="VnbanMacro">
    <w:name w:val="macro"/>
    <w:link w:val="Vnban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VnbanMacroChar">
    <w:name w:val="Văn bản Macro Char"/>
    <w:basedOn w:val="Phngmcinhcuaoanvn"/>
    <w:link w:val="VnbanMacro"/>
    <w:uiPriority w:val="99"/>
    <w:rsid w:val="0029639D"/>
    <w:rPr>
      <w:rFonts w:ascii="Courier" w:hAnsi="Courier"/>
      <w:sz w:val="20"/>
      <w:szCs w:val="20"/>
    </w:rPr>
  </w:style>
  <w:style w:type="paragraph" w:styleId="Litrichdn">
    <w:name w:val="Quote"/>
    <w:basedOn w:val="Binhthng"/>
    <w:next w:val="Binhthng"/>
    <w:link w:val="LitrichdnChar"/>
    <w:uiPriority w:val="29"/>
    <w:qFormat/>
    <w:rsid w:val="00FC693F"/>
    <w:rPr>
      <w:i/>
      <w:iCs/>
      <w:color w:val="000000" w:themeColor="text1"/>
    </w:rPr>
  </w:style>
  <w:style w:type="character" w:customStyle="1" w:styleId="LitrichdnChar">
    <w:name w:val="Lời trích dẫn Char"/>
    <w:basedOn w:val="Phngmcinhcuaoanvn"/>
    <w:link w:val="Litrichdn"/>
    <w:uiPriority w:val="29"/>
    <w:rsid w:val="00FC693F"/>
    <w:rPr>
      <w:i/>
      <w:iCs/>
      <w:color w:val="000000" w:themeColor="text1"/>
    </w:rPr>
  </w:style>
  <w:style w:type="character" w:customStyle="1" w:styleId="u4Char">
    <w:name w:val="Đầu đề 4 Char"/>
    <w:basedOn w:val="Phngmcinhcuaoanvn"/>
    <w:link w:val="u4"/>
    <w:uiPriority w:val="9"/>
    <w:semiHidden/>
    <w:rsid w:val="00FC693F"/>
    <w:rPr>
      <w:rFonts w:asciiTheme="majorHAnsi" w:eastAsiaTheme="majorEastAsia" w:hAnsiTheme="majorHAnsi" w:cstheme="majorBidi"/>
      <w:b/>
      <w:bCs/>
      <w:i/>
      <w:iCs/>
      <w:color w:val="4F81BD" w:themeColor="accent1"/>
    </w:rPr>
  </w:style>
  <w:style w:type="character" w:customStyle="1" w:styleId="u5Char">
    <w:name w:val="Đầu đề 5 Char"/>
    <w:basedOn w:val="Phngmcinhcuaoanvn"/>
    <w:link w:val="u5"/>
    <w:uiPriority w:val="9"/>
    <w:semiHidden/>
    <w:rsid w:val="00FC693F"/>
    <w:rPr>
      <w:rFonts w:asciiTheme="majorHAnsi" w:eastAsiaTheme="majorEastAsia" w:hAnsiTheme="majorHAnsi" w:cstheme="majorBidi"/>
      <w:color w:val="243F60" w:themeColor="accent1" w:themeShade="7F"/>
    </w:rPr>
  </w:style>
  <w:style w:type="character" w:customStyle="1" w:styleId="u6Char">
    <w:name w:val="Đầu đề 6 Char"/>
    <w:basedOn w:val="Phngmcinhcuaoanvn"/>
    <w:link w:val="u6"/>
    <w:uiPriority w:val="9"/>
    <w:semiHidden/>
    <w:rsid w:val="00FC693F"/>
    <w:rPr>
      <w:rFonts w:asciiTheme="majorHAnsi" w:eastAsiaTheme="majorEastAsia" w:hAnsiTheme="majorHAnsi" w:cstheme="majorBidi"/>
      <w:i/>
      <w:iCs/>
      <w:color w:val="243F60" w:themeColor="accent1" w:themeShade="7F"/>
    </w:rPr>
  </w:style>
  <w:style w:type="character" w:customStyle="1" w:styleId="u7Char">
    <w:name w:val="Đầu đề 7 Char"/>
    <w:basedOn w:val="Phngmcinhcuaoanvn"/>
    <w:link w:val="u7"/>
    <w:uiPriority w:val="9"/>
    <w:semiHidden/>
    <w:rsid w:val="00FC693F"/>
    <w:rPr>
      <w:rFonts w:asciiTheme="majorHAnsi" w:eastAsiaTheme="majorEastAsia" w:hAnsiTheme="majorHAnsi" w:cstheme="majorBidi"/>
      <w:i/>
      <w:iCs/>
      <w:color w:val="404040" w:themeColor="text1" w:themeTint="BF"/>
    </w:rPr>
  </w:style>
  <w:style w:type="character" w:customStyle="1" w:styleId="u8Char">
    <w:name w:val="Đầu đề 8 Char"/>
    <w:basedOn w:val="Phngmcinhcuaoanvn"/>
    <w:link w:val="u8"/>
    <w:uiPriority w:val="9"/>
    <w:semiHidden/>
    <w:rsid w:val="00FC693F"/>
    <w:rPr>
      <w:rFonts w:asciiTheme="majorHAnsi" w:eastAsiaTheme="majorEastAsia" w:hAnsiTheme="majorHAnsi" w:cstheme="majorBidi"/>
      <w:color w:val="4F81BD" w:themeColor="accent1"/>
      <w:sz w:val="20"/>
      <w:szCs w:val="20"/>
    </w:rPr>
  </w:style>
  <w:style w:type="character" w:customStyle="1" w:styleId="u9Char">
    <w:name w:val="Đầu đề 9 Char"/>
    <w:basedOn w:val="Phngmcinhcuaoanvn"/>
    <w:link w:val="u9"/>
    <w:uiPriority w:val="9"/>
    <w:semiHidden/>
    <w:rsid w:val="00FC693F"/>
    <w:rPr>
      <w:rFonts w:asciiTheme="majorHAnsi" w:eastAsiaTheme="majorEastAsia" w:hAnsiTheme="majorHAnsi" w:cstheme="majorBidi"/>
      <w:i/>
      <w:iCs/>
      <w:color w:val="404040" w:themeColor="text1" w:themeTint="BF"/>
      <w:sz w:val="20"/>
      <w:szCs w:val="20"/>
    </w:rPr>
  </w:style>
  <w:style w:type="paragraph" w:styleId="Chuthich">
    <w:name w:val="caption"/>
    <w:basedOn w:val="Binhthng"/>
    <w:next w:val="Binhthng"/>
    <w:uiPriority w:val="35"/>
    <w:semiHidden/>
    <w:unhideWhenUsed/>
    <w:qFormat/>
    <w:rsid w:val="00FC693F"/>
    <w:pPr>
      <w:spacing w:line="240" w:lineRule="auto"/>
    </w:pPr>
    <w:rPr>
      <w:b/>
      <w:bCs/>
      <w:color w:val="4F81BD" w:themeColor="accent1"/>
      <w:sz w:val="18"/>
      <w:szCs w:val="18"/>
    </w:rPr>
  </w:style>
  <w:style w:type="character" w:styleId="Manh">
    <w:name w:val="Strong"/>
    <w:basedOn w:val="Phngmcinhcuaoanvn"/>
    <w:uiPriority w:val="22"/>
    <w:qFormat/>
    <w:rsid w:val="00FC693F"/>
    <w:rPr>
      <w:b/>
      <w:bCs/>
    </w:rPr>
  </w:style>
  <w:style w:type="character" w:styleId="Nhnmanh">
    <w:name w:val="Emphasis"/>
    <w:basedOn w:val="Phngmcinhcuaoanvn"/>
    <w:uiPriority w:val="20"/>
    <w:qFormat/>
    <w:rsid w:val="00FC693F"/>
    <w:rPr>
      <w:i/>
      <w:iCs/>
    </w:rPr>
  </w:style>
  <w:style w:type="paragraph" w:styleId="Nhaykepm">
    <w:name w:val="Intense Quote"/>
    <w:basedOn w:val="Binhthng"/>
    <w:next w:val="Binhthng"/>
    <w:link w:val="Nhaykepm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NhaykepmChar">
    <w:name w:val="Nháy kép Đậm Char"/>
    <w:basedOn w:val="Phngmcinhcuaoanvn"/>
    <w:link w:val="Nhaykepm"/>
    <w:uiPriority w:val="30"/>
    <w:rsid w:val="00FC693F"/>
    <w:rPr>
      <w:b/>
      <w:bCs/>
      <w:i/>
      <w:iCs/>
      <w:color w:val="4F81BD" w:themeColor="accent1"/>
    </w:rPr>
  </w:style>
  <w:style w:type="character" w:styleId="NhnmanhTinht">
    <w:name w:val="Subtle Emphasis"/>
    <w:basedOn w:val="Phngmcinhcuaoanvn"/>
    <w:uiPriority w:val="19"/>
    <w:qFormat/>
    <w:rsid w:val="00FC693F"/>
    <w:rPr>
      <w:i/>
      <w:iCs/>
      <w:color w:val="808080" w:themeColor="text1" w:themeTint="7F"/>
    </w:rPr>
  </w:style>
  <w:style w:type="character" w:styleId="NhnmnhThm">
    <w:name w:val="Intense Emphasis"/>
    <w:basedOn w:val="Phngmcinhcuaoanvn"/>
    <w:uiPriority w:val="21"/>
    <w:qFormat/>
    <w:rsid w:val="00FC693F"/>
    <w:rPr>
      <w:b/>
      <w:bCs/>
      <w:i/>
      <w:iCs/>
      <w:color w:val="4F81BD" w:themeColor="accent1"/>
    </w:rPr>
  </w:style>
  <w:style w:type="character" w:styleId="ThamchiuTinht">
    <w:name w:val="Subtle Reference"/>
    <w:basedOn w:val="Phngmcinhcuaoanvn"/>
    <w:uiPriority w:val="31"/>
    <w:qFormat/>
    <w:rsid w:val="00FC693F"/>
    <w:rPr>
      <w:smallCaps/>
      <w:color w:val="C0504D" w:themeColor="accent2"/>
      <w:u w:val="single"/>
    </w:rPr>
  </w:style>
  <w:style w:type="character" w:styleId="ThamchiuNhnmnh">
    <w:name w:val="Intense Reference"/>
    <w:basedOn w:val="Phngmcinhcuaoanvn"/>
    <w:uiPriority w:val="32"/>
    <w:qFormat/>
    <w:rsid w:val="00FC693F"/>
    <w:rPr>
      <w:b/>
      <w:bCs/>
      <w:smallCaps/>
      <w:color w:val="C0504D" w:themeColor="accent2"/>
      <w:spacing w:val="5"/>
      <w:u w:val="single"/>
    </w:rPr>
  </w:style>
  <w:style w:type="character" w:styleId="TiuSach">
    <w:name w:val="Book Title"/>
    <w:basedOn w:val="Phngmcinhcuaoanvn"/>
    <w:uiPriority w:val="33"/>
    <w:qFormat/>
    <w:rsid w:val="00FC693F"/>
    <w:rPr>
      <w:b/>
      <w:bCs/>
      <w:smallCaps/>
      <w:spacing w:val="5"/>
    </w:rPr>
  </w:style>
  <w:style w:type="paragraph" w:styleId="uMucluc">
    <w:name w:val="TOC Heading"/>
    <w:basedOn w:val="u1"/>
    <w:next w:val="Binhthng"/>
    <w:uiPriority w:val="39"/>
    <w:semiHidden/>
    <w:unhideWhenUsed/>
    <w:qFormat/>
    <w:rsid w:val="00FC693F"/>
    <w:pPr>
      <w:outlineLvl w:val="9"/>
    </w:pPr>
  </w:style>
  <w:style w:type="table" w:styleId="LiBang">
    <w:name w:val="Table Grid"/>
    <w:basedOn w:val="BangThngthng"/>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nnMausang">
    <w:name w:val="Light Shading"/>
    <w:basedOn w:val="BangThngthng"/>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nnMausang-Nhnmanh1">
    <w:name w:val="Light Shading Accent 1"/>
    <w:basedOn w:val="BangThngthng"/>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nnMausang-Nhnmanh2">
    <w:name w:val="Light Shading Accent 2"/>
    <w:basedOn w:val="BangThngthng"/>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nnMausang-Nhnmanh3">
    <w:name w:val="Light Shading Accent 3"/>
    <w:basedOn w:val="BangThngthng"/>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nnMausang-Nhnmanh4">
    <w:name w:val="Light Shading Accent 4"/>
    <w:basedOn w:val="BangThngthng"/>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nnMausang-Nhnmanh5">
    <w:name w:val="Light Shading Accent 5"/>
    <w:basedOn w:val="BangThngthng"/>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nnMausang-Nhnmanh6">
    <w:name w:val="Light Shading Accent 6"/>
    <w:basedOn w:val="BangThngthng"/>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DanhsachMausang">
    <w:name w:val="Light List"/>
    <w:basedOn w:val="BangThngthng"/>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DanhsachMausang-Nhnmanh1">
    <w:name w:val="Light List Accent 1"/>
    <w:basedOn w:val="BangThngthng"/>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DanhsachMausang-Nhnmanh2">
    <w:name w:val="Light List Accent 2"/>
    <w:basedOn w:val="BangThngthng"/>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DanhsachMausang-Nhnmanh3">
    <w:name w:val="Light List Accent 3"/>
    <w:basedOn w:val="BangThngthng"/>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DanhsachMausang-Nhnmanh4">
    <w:name w:val="Light List Accent 4"/>
    <w:basedOn w:val="BangThngthng"/>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DanhsachMausang-Nhnmanh5">
    <w:name w:val="Light List Accent 5"/>
    <w:basedOn w:val="BangThngthng"/>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DanhsachMausang-Nhnmanh6">
    <w:name w:val="Light List Accent 6"/>
    <w:basedOn w:val="BangThngthng"/>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Mausang">
    <w:name w:val="Light Grid"/>
    <w:basedOn w:val="BangThngthng"/>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Mausang-Nhnmanh1">
    <w:name w:val="Light Grid Accent 1"/>
    <w:basedOn w:val="BangThngthng"/>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Mausang-Nhnmanh2">
    <w:name w:val="Light Grid Accent 2"/>
    <w:basedOn w:val="BangThngthng"/>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Mausang-Nhnmanh3">
    <w:name w:val="Light Grid Accent 3"/>
    <w:basedOn w:val="BangThngthng"/>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Mausang-Nhnmanh4">
    <w:name w:val="Light Grid Accent 4"/>
    <w:basedOn w:val="BangThngthng"/>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Mausang-Nhnmanh5">
    <w:name w:val="Light Grid Accent 5"/>
    <w:basedOn w:val="BangThngthng"/>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Mausang-Nhnmanh6">
    <w:name w:val="Light Grid Accent 6"/>
    <w:basedOn w:val="BangThngthng"/>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nnVa1">
    <w:name w:val="Medium Shading 1"/>
    <w:basedOn w:val="BangThngthng"/>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nnVa1-Nhnmanh1">
    <w:name w:val="Medium Shading 1 Accent 1"/>
    <w:basedOn w:val="BangThngthng"/>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nnVa1-Nhnmanh2">
    <w:name w:val="Medium Shading 1 Accent 2"/>
    <w:basedOn w:val="BangThngthng"/>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nnVa1-Nhnmanh3">
    <w:name w:val="Medium Shading 1 Accent 3"/>
    <w:basedOn w:val="BangThngthng"/>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nnVa1-Nhnmanh4">
    <w:name w:val="Medium Shading 1 Accent 4"/>
    <w:basedOn w:val="BangThngthng"/>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nnVa1-Nhnmanh5">
    <w:name w:val="Medium Shading 1 Accent 5"/>
    <w:basedOn w:val="BangThngthng"/>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nnVa1-Nhnmanh6">
    <w:name w:val="Medium Shading 1 Accent 6"/>
    <w:basedOn w:val="BangThngthng"/>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nnVa2">
    <w:name w:val="Medium Shading 2"/>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1">
    <w:name w:val="Medium Shading 2 Accent 1"/>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2">
    <w:name w:val="Medium Shading 2 Accent 2"/>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3">
    <w:name w:val="Medium Shading 2 Accent 3"/>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4">
    <w:name w:val="Medium Shading 2 Accent 4"/>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5">
    <w:name w:val="Medium Shading 2 Accent 5"/>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6">
    <w:name w:val="Medium Shading 2 Accent 6"/>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nhsachVa1">
    <w:name w:val="Medium List 1"/>
    <w:basedOn w:val="BangThngthng"/>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DanhsachVa1-Nhnmanh1">
    <w:name w:val="Medium List 1 Accent 1"/>
    <w:basedOn w:val="BangThngthng"/>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DanhsachVa1-Nhnmanh2">
    <w:name w:val="Medium List 1 Accent 2"/>
    <w:basedOn w:val="BangThngthng"/>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DanhsachVa1-Nhnmanh3">
    <w:name w:val="Medium List 1 Accent 3"/>
    <w:basedOn w:val="BangThngthng"/>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DanhsachVa1-Nhnmanh4">
    <w:name w:val="Medium List 1 Accent 4"/>
    <w:basedOn w:val="BangThngthng"/>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DanhsachVa1-Nhnmanh5">
    <w:name w:val="Medium List 1 Accent 5"/>
    <w:basedOn w:val="BangThngthng"/>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DanhsachVa1-Nhnmanh6">
    <w:name w:val="Medium List 1 Accent 6"/>
    <w:basedOn w:val="BangThngthng"/>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DanhsachVa2">
    <w:name w:val="Medium List 2"/>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1">
    <w:name w:val="Medium List 2 Accent 1"/>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2">
    <w:name w:val="Medium List 2 Accent 2"/>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3">
    <w:name w:val="Medium List 2 Accent 3"/>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4">
    <w:name w:val="Medium List 2 Accent 4"/>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5">
    <w:name w:val="Medium List 2 Accent 5"/>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6">
    <w:name w:val="Medium List 2 Accent 6"/>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LiVa1">
    <w:name w:val="Medium Grid 1"/>
    <w:basedOn w:val="BangThngthng"/>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Va1-Nhnmanh1">
    <w:name w:val="Medium Grid 1 Accent 1"/>
    <w:basedOn w:val="BangThngthng"/>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Va1-Nhnmanh2">
    <w:name w:val="Medium Grid 1 Accent 2"/>
    <w:basedOn w:val="BangThngthng"/>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Va1-Nhnmanh3">
    <w:name w:val="Medium Grid 1 Accent 3"/>
    <w:basedOn w:val="BangThngthng"/>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Va1-Nhnmanh4">
    <w:name w:val="Medium Grid 1 Accent 4"/>
    <w:basedOn w:val="BangThngthng"/>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Va1-Nhnmanh5">
    <w:name w:val="Medium Grid 1 Accent 5"/>
    <w:basedOn w:val="BangThngthng"/>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Va1-Nhnmanh6">
    <w:name w:val="Medium Grid 1 Accent 6"/>
    <w:basedOn w:val="BangThngthng"/>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Va2">
    <w:name w:val="Medium Grid 2"/>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LiVa2-Nhnmanh1">
    <w:name w:val="Medium Grid 2 Accent 1"/>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Va2-Nhnmanh2">
    <w:name w:val="Medium Grid 2 Accent 2"/>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LiVa2-Nhnmanh3">
    <w:name w:val="Medium Grid 2 Accent 3"/>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LiVa2-Nhnmanh4">
    <w:name w:val="Medium Grid 2 Accent 4"/>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LiVa2-Nhnmanh5">
    <w:name w:val="Medium Grid 2 Accent 5"/>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LiVa2-Nhnmanh6">
    <w:name w:val="Medium Grid 2 Accent 6"/>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Va3">
    <w:name w:val="Medium Grid 3"/>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Va3-Nhnmanh1">
    <w:name w:val="Medium Grid 3 Accent 1"/>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Va3-Nhnmanh2">
    <w:name w:val="Medium Grid 3 Accent 2"/>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LiVa3-Nhnmanh3">
    <w:name w:val="Medium Grid 3 Accent 3"/>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Va3-Nhnmanh4">
    <w:name w:val="Medium Grid 3 Accent 4"/>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Va3-Nhnmanh5">
    <w:name w:val="Medium Grid 3 Accent 5"/>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Va3-Nhnmanh6">
    <w:name w:val="Medium Grid 3 Accent 6"/>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nhsachSm">
    <w:name w:val="Dark List"/>
    <w:basedOn w:val="BangThngthng"/>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nhsachSm-Nhnmanh1">
    <w:name w:val="Dark List Accent 1"/>
    <w:basedOn w:val="BangThngthng"/>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nhsachSm-Nhnmanh2">
    <w:name w:val="Dark List Accent 2"/>
    <w:basedOn w:val="BangThngthng"/>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nhsachSm-Nhnmanh3">
    <w:name w:val="Dark List Accent 3"/>
    <w:basedOn w:val="BangThngthng"/>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nhsachSm-Nhnmanh4">
    <w:name w:val="Dark List Accent 4"/>
    <w:basedOn w:val="BangThngthng"/>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nhsachSm-Nhnmanh5">
    <w:name w:val="Dark List Accent 5"/>
    <w:basedOn w:val="BangThngthng"/>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nhsachSm-Nhnmanh6">
    <w:name w:val="Dark List Accent 6"/>
    <w:basedOn w:val="BangThngthng"/>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nnScs">
    <w:name w:val="Colorful Shading"/>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nnScs-Nhnmanh1">
    <w:name w:val="Colorful Shading Accent 1"/>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nnScs-Nhnmanh2">
    <w:name w:val="Colorful Shading Accent 2"/>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nnScs-Nhnmanh3">
    <w:name w:val="Colorful Shading Accent 3"/>
    <w:basedOn w:val="BangThngthng"/>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nnScs-Nhnmanh4">
    <w:name w:val="Colorful Shading Accent 4"/>
    <w:basedOn w:val="BangThngthng"/>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nnScs-Nhnmanh5">
    <w:name w:val="Colorful Shading Accent 5"/>
    <w:basedOn w:val="BangThngthng"/>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nnScs-Nhnmanh6">
    <w:name w:val="Colorful Shading Accent 6"/>
    <w:basedOn w:val="BangThngthng"/>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nhsachScs">
    <w:name w:val="Colorful List"/>
    <w:basedOn w:val="BangThngthng"/>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DanhsachScs-Nhnmanh1">
    <w:name w:val="Colorful List Accent 1"/>
    <w:basedOn w:val="BangThngthng"/>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DanhsachScs-Nhnmanh2">
    <w:name w:val="Colorful List Accent 2"/>
    <w:basedOn w:val="BangThngthng"/>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DanhsachScs-Nhnmanh3">
    <w:name w:val="Colorful List Accent 3"/>
    <w:basedOn w:val="BangThngthng"/>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DanhsachScs-Nhnmanh4">
    <w:name w:val="Colorful List Accent 4"/>
    <w:basedOn w:val="BangThngthng"/>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DanhsachScs-Nhnmanh5">
    <w:name w:val="Colorful List Accent 5"/>
    <w:basedOn w:val="BangThngthng"/>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DanhsachScs-Nhnmanh6">
    <w:name w:val="Colorful List Accent 6"/>
    <w:basedOn w:val="BangThngthng"/>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LiScs">
    <w:name w:val="Colorful Grid"/>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Scs-Nhnmanh1">
    <w:name w:val="Colorful Grid Accent 1"/>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cs-Nhnmanh2">
    <w:name w:val="Colorful Grid Accent 2"/>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Scs-Nhnmanh3">
    <w:name w:val="Colorful Grid Accent 3"/>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Scs-Nhnmanh4">
    <w:name w:val="Colorful Grid Accent 4"/>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cs-Nhnmanh5">
    <w:name w:val="Colorful Grid Accent 5"/>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Scs-Nhnmanh6">
    <w:name w:val="Colorful Grid Accent 6"/>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TDisplayEquation">
    <w:name w:val="MTDisplayEquation"/>
    <w:basedOn w:val="Binhthng"/>
    <w:next w:val="Binhthng"/>
    <w:link w:val="MTDisplayEquationChar"/>
    <w:rsid w:val="00EB1716"/>
    <w:pPr>
      <w:tabs>
        <w:tab w:val="center" w:pos="4320"/>
        <w:tab w:val="right" w:pos="8640"/>
      </w:tabs>
      <w:spacing w:after="0" w:line="240" w:lineRule="auto"/>
      <w:jc w:val="center"/>
    </w:pPr>
    <w:rPr>
      <w:b/>
      <w:sz w:val="24"/>
    </w:rPr>
  </w:style>
  <w:style w:type="character" w:customStyle="1" w:styleId="MTDisplayEquationChar">
    <w:name w:val="MTDisplayEquation Char"/>
    <w:basedOn w:val="Phngmcinhcuaoanvn"/>
    <w:link w:val="MTDisplayEquation"/>
    <w:rsid w:val="00EB1716"/>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324" Type="http://schemas.openxmlformats.org/officeDocument/2006/relationships/oleObject" Target="embeddings/oleObject159.bin"/><Relationship Id="rId531" Type="http://schemas.openxmlformats.org/officeDocument/2006/relationships/image" Target="media/image264.wmf"/><Relationship Id="rId170" Type="http://schemas.openxmlformats.org/officeDocument/2006/relationships/oleObject" Target="embeddings/oleObject82.bin"/><Relationship Id="rId268" Type="http://schemas.openxmlformats.org/officeDocument/2006/relationships/oleObject" Target="embeddings/oleObject131.bin"/><Relationship Id="rId475" Type="http://schemas.openxmlformats.org/officeDocument/2006/relationships/image" Target="media/image236.wmf"/><Relationship Id="rId32" Type="http://schemas.openxmlformats.org/officeDocument/2006/relationships/image" Target="media/image14.wmf"/><Relationship Id="rId128" Type="http://schemas.openxmlformats.org/officeDocument/2006/relationships/oleObject" Target="embeddings/oleObject61.bin"/><Relationship Id="rId335" Type="http://schemas.openxmlformats.org/officeDocument/2006/relationships/image" Target="media/image166.wmf"/><Relationship Id="rId542" Type="http://schemas.openxmlformats.org/officeDocument/2006/relationships/oleObject" Target="embeddings/oleObject268.bin"/><Relationship Id="rId181" Type="http://schemas.openxmlformats.org/officeDocument/2006/relationships/image" Target="media/image89.wmf"/><Relationship Id="rId402" Type="http://schemas.openxmlformats.org/officeDocument/2006/relationships/oleObject" Target="embeddings/oleObject198.bin"/><Relationship Id="rId279" Type="http://schemas.openxmlformats.org/officeDocument/2006/relationships/image" Target="media/image138.wmf"/><Relationship Id="rId486" Type="http://schemas.openxmlformats.org/officeDocument/2006/relationships/oleObject" Target="embeddings/oleObject240.bin"/><Relationship Id="rId43" Type="http://schemas.openxmlformats.org/officeDocument/2006/relationships/oleObject" Target="embeddings/oleObject19.bin"/><Relationship Id="rId139" Type="http://schemas.openxmlformats.org/officeDocument/2006/relationships/image" Target="media/image68.wmf"/><Relationship Id="rId346" Type="http://schemas.openxmlformats.org/officeDocument/2006/relationships/oleObject" Target="embeddings/oleObject170.bin"/><Relationship Id="rId553" Type="http://schemas.openxmlformats.org/officeDocument/2006/relationships/image" Target="media/image275.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5.wmf"/><Relationship Id="rId497" Type="http://schemas.openxmlformats.org/officeDocument/2006/relationships/image" Target="media/image247.wmf"/><Relationship Id="rId357" Type="http://schemas.openxmlformats.org/officeDocument/2006/relationships/image" Target="media/image177.wmf"/><Relationship Id="rId54" Type="http://schemas.openxmlformats.org/officeDocument/2006/relationships/image" Target="media/image25.wmf"/><Relationship Id="rId217" Type="http://schemas.openxmlformats.org/officeDocument/2006/relationships/image" Target="media/image107.wmf"/><Relationship Id="rId564" Type="http://schemas.openxmlformats.org/officeDocument/2006/relationships/oleObject" Target="embeddings/oleObject279.bin"/><Relationship Id="rId424" Type="http://schemas.openxmlformats.org/officeDocument/2006/relationships/oleObject" Target="embeddings/oleObject209.bin"/><Relationship Id="rId270" Type="http://schemas.openxmlformats.org/officeDocument/2006/relationships/oleObject" Target="embeddings/oleObject132.bin"/><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6.wmf"/><Relationship Id="rId228" Type="http://schemas.openxmlformats.org/officeDocument/2006/relationships/oleObject" Target="embeddings/oleObject111.bin"/><Relationship Id="rId435" Type="http://schemas.openxmlformats.org/officeDocument/2006/relationships/image" Target="media/image216.wmf"/><Relationship Id="rId281" Type="http://schemas.openxmlformats.org/officeDocument/2006/relationships/image" Target="media/image139.wmf"/><Relationship Id="rId502" Type="http://schemas.openxmlformats.org/officeDocument/2006/relationships/oleObject" Target="embeddings/oleObject248.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image" Target="media/image188.wmf"/><Relationship Id="rId586" Type="http://schemas.openxmlformats.org/officeDocument/2006/relationships/oleObject" Target="embeddings/oleObject290.bin"/><Relationship Id="rId7" Type="http://schemas.openxmlformats.org/officeDocument/2006/relationships/oleObject" Target="embeddings/oleObject1.bin"/><Relationship Id="rId239" Type="http://schemas.openxmlformats.org/officeDocument/2006/relationships/image" Target="media/image118.wmf"/><Relationship Id="rId446" Type="http://schemas.openxmlformats.org/officeDocument/2006/relationships/oleObject" Target="embeddings/oleObject220.bin"/><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oleObject" Target="embeddings/oleObject41.bin"/><Relationship Id="rId513" Type="http://schemas.openxmlformats.org/officeDocument/2006/relationships/image" Target="media/image255.wmf"/><Relationship Id="rId597" Type="http://schemas.openxmlformats.org/officeDocument/2006/relationships/image" Target="media/image297.wmf"/><Relationship Id="rId152" Type="http://schemas.openxmlformats.org/officeDocument/2006/relationships/oleObject" Target="embeddings/oleObject73.bin"/><Relationship Id="rId457" Type="http://schemas.openxmlformats.org/officeDocument/2006/relationships/image" Target="media/image227.wmf"/><Relationship Id="rId14" Type="http://schemas.openxmlformats.org/officeDocument/2006/relationships/image" Target="media/image5.wmf"/><Relationship Id="rId317" Type="http://schemas.openxmlformats.org/officeDocument/2006/relationships/image" Target="media/image157.wmf"/><Relationship Id="rId524" Type="http://schemas.openxmlformats.org/officeDocument/2006/relationships/oleObject" Target="embeddings/oleObject259.bin"/><Relationship Id="rId98" Type="http://schemas.openxmlformats.org/officeDocument/2006/relationships/oleObject" Target="embeddings/oleObject46.bin"/><Relationship Id="rId163" Type="http://schemas.openxmlformats.org/officeDocument/2006/relationships/image" Target="media/image80.wmf"/><Relationship Id="rId370" Type="http://schemas.openxmlformats.org/officeDocument/2006/relationships/oleObject" Target="embeddings/oleObject182.bin"/><Relationship Id="rId230" Type="http://schemas.openxmlformats.org/officeDocument/2006/relationships/oleObject" Target="embeddings/oleObject112.bin"/><Relationship Id="rId468" Type="http://schemas.openxmlformats.org/officeDocument/2006/relationships/oleObject" Target="embeddings/oleObject231.bin"/><Relationship Id="rId25" Type="http://schemas.openxmlformats.org/officeDocument/2006/relationships/oleObject" Target="embeddings/oleObject10.bin"/><Relationship Id="rId67" Type="http://schemas.openxmlformats.org/officeDocument/2006/relationships/oleObject" Target="embeddings/oleObject31.bin"/><Relationship Id="rId272" Type="http://schemas.openxmlformats.org/officeDocument/2006/relationships/oleObject" Target="embeddings/oleObject133.bin"/><Relationship Id="rId328" Type="http://schemas.openxmlformats.org/officeDocument/2006/relationships/oleObject" Target="embeddings/oleObject161.bin"/><Relationship Id="rId535" Type="http://schemas.openxmlformats.org/officeDocument/2006/relationships/image" Target="media/image266.wmf"/><Relationship Id="rId577" Type="http://schemas.openxmlformats.org/officeDocument/2006/relationships/image" Target="media/image287.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9.wmf"/><Relationship Id="rId602" Type="http://schemas.openxmlformats.org/officeDocument/2006/relationships/oleObject" Target="embeddings/oleObject298.bin"/><Relationship Id="rId241" Type="http://schemas.openxmlformats.org/officeDocument/2006/relationships/image" Target="media/image119.wmf"/><Relationship Id="rId437" Type="http://schemas.openxmlformats.org/officeDocument/2006/relationships/image" Target="media/image217.wmf"/><Relationship Id="rId479" Type="http://schemas.openxmlformats.org/officeDocument/2006/relationships/image" Target="media/image238.wmf"/><Relationship Id="rId36" Type="http://schemas.openxmlformats.org/officeDocument/2006/relationships/image" Target="media/image16.wmf"/><Relationship Id="rId283" Type="http://schemas.openxmlformats.org/officeDocument/2006/relationships/image" Target="media/image140.wmf"/><Relationship Id="rId339" Type="http://schemas.openxmlformats.org/officeDocument/2006/relationships/image" Target="media/image168.wmf"/><Relationship Id="rId490" Type="http://schemas.openxmlformats.org/officeDocument/2006/relationships/oleObject" Target="embeddings/oleObject242.bin"/><Relationship Id="rId504" Type="http://schemas.openxmlformats.org/officeDocument/2006/relationships/oleObject" Target="embeddings/oleObject249.bin"/><Relationship Id="rId546" Type="http://schemas.openxmlformats.org/officeDocument/2006/relationships/oleObject" Target="embeddings/oleObject270.bin"/><Relationship Id="rId78" Type="http://schemas.openxmlformats.org/officeDocument/2006/relationships/image" Target="media/image37.wmf"/><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oleObject" Target="embeddings/oleObject291.bin"/><Relationship Id="rId9" Type="http://schemas.openxmlformats.org/officeDocument/2006/relationships/oleObject" Target="embeddings/oleObject2.bin"/><Relationship Id="rId210" Type="http://schemas.openxmlformats.org/officeDocument/2006/relationships/oleObject" Target="embeddings/oleObject102.bin"/><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image" Target="media/image305.wmf"/><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6.wmf"/><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9.wmf"/><Relationship Id="rId557" Type="http://schemas.openxmlformats.org/officeDocument/2006/relationships/image" Target="media/image277.wmf"/><Relationship Id="rId599" Type="http://schemas.openxmlformats.org/officeDocument/2006/relationships/image" Target="media/image298.wmf"/><Relationship Id="rId196" Type="http://schemas.openxmlformats.org/officeDocument/2006/relationships/oleObject" Target="embeddings/oleObject95.bin"/><Relationship Id="rId417" Type="http://schemas.openxmlformats.org/officeDocument/2006/relationships/image" Target="media/image207.wmf"/><Relationship Id="rId459" Type="http://schemas.openxmlformats.org/officeDocument/2006/relationships/image" Target="media/image228.wmf"/><Relationship Id="rId16" Type="http://schemas.openxmlformats.org/officeDocument/2006/relationships/image" Target="media/image6.wmf"/><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470" Type="http://schemas.openxmlformats.org/officeDocument/2006/relationships/oleObject" Target="embeddings/oleObject232.bin"/><Relationship Id="rId526" Type="http://schemas.openxmlformats.org/officeDocument/2006/relationships/oleObject" Target="embeddings/oleObject260.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oleObject" Target="embeddings/oleObject162.bin"/><Relationship Id="rId568" Type="http://schemas.openxmlformats.org/officeDocument/2006/relationships/oleObject" Target="embeddings/oleObject281.bin"/><Relationship Id="rId165" Type="http://schemas.openxmlformats.org/officeDocument/2006/relationships/image" Target="media/image81.wmf"/><Relationship Id="rId372" Type="http://schemas.openxmlformats.org/officeDocument/2006/relationships/oleObject" Target="embeddings/oleObject183.bin"/><Relationship Id="rId428" Type="http://schemas.openxmlformats.org/officeDocument/2006/relationships/oleObject" Target="embeddings/oleObject211.bin"/><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39.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4.bin"/><Relationship Id="rId537" Type="http://schemas.openxmlformats.org/officeDocument/2006/relationships/image" Target="media/image267.wmf"/><Relationship Id="rId579" Type="http://schemas.openxmlformats.org/officeDocument/2006/relationships/image" Target="media/image288.wmf"/><Relationship Id="rId80" Type="http://schemas.openxmlformats.org/officeDocument/2006/relationships/image" Target="media/image38.wmf"/><Relationship Id="rId176" Type="http://schemas.openxmlformats.org/officeDocument/2006/relationships/oleObject" Target="embeddings/oleObject85.bin"/><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image" Target="media/image218.wmf"/><Relationship Id="rId590" Type="http://schemas.openxmlformats.org/officeDocument/2006/relationships/oleObject" Target="embeddings/oleObject292.bin"/><Relationship Id="rId604" Type="http://schemas.openxmlformats.org/officeDocument/2006/relationships/oleObject" Target="embeddings/oleObject299.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image" Target="media/image141.wmf"/><Relationship Id="rId450" Type="http://schemas.openxmlformats.org/officeDocument/2006/relationships/oleObject" Target="embeddings/oleObject222.bin"/><Relationship Id="rId506" Type="http://schemas.openxmlformats.org/officeDocument/2006/relationships/oleObject" Target="embeddings/oleObject250.bin"/><Relationship Id="rId38" Type="http://schemas.openxmlformats.org/officeDocument/2006/relationships/image" Target="media/image17.wmf"/><Relationship Id="rId103" Type="http://schemas.openxmlformats.org/officeDocument/2006/relationships/image" Target="media/image50.wmf"/><Relationship Id="rId310" Type="http://schemas.openxmlformats.org/officeDocument/2006/relationships/oleObject" Target="embeddings/oleObject152.bin"/><Relationship Id="rId492" Type="http://schemas.openxmlformats.org/officeDocument/2006/relationships/oleObject" Target="embeddings/oleObject243.bin"/><Relationship Id="rId548" Type="http://schemas.openxmlformats.org/officeDocument/2006/relationships/oleObject" Target="embeddings/oleObject271.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fontTable" Target="fontTable.xml"/><Relationship Id="rId212" Type="http://schemas.openxmlformats.org/officeDocument/2006/relationships/oleObject" Target="embeddings/oleObject103.bin"/><Relationship Id="rId254" Type="http://schemas.openxmlformats.org/officeDocument/2006/relationships/oleObject" Target="embeddings/oleObject124.bin"/><Relationship Id="rId49" Type="http://schemas.openxmlformats.org/officeDocument/2006/relationships/oleObject" Target="embeddings/oleObject22.bin"/><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image" Target="media/image229.wmf"/><Relationship Id="rId517" Type="http://schemas.openxmlformats.org/officeDocument/2006/relationships/image" Target="media/image257.wmf"/><Relationship Id="rId559" Type="http://schemas.openxmlformats.org/officeDocument/2006/relationships/image" Target="media/image278.wmf"/><Relationship Id="rId60" Type="http://schemas.openxmlformats.org/officeDocument/2006/relationships/image" Target="media/image28.wmf"/><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9.wmf"/><Relationship Id="rId363" Type="http://schemas.openxmlformats.org/officeDocument/2006/relationships/image" Target="media/image180.wmf"/><Relationship Id="rId419" Type="http://schemas.openxmlformats.org/officeDocument/2006/relationships/image" Target="media/image208.wmf"/><Relationship Id="rId570" Type="http://schemas.openxmlformats.org/officeDocument/2006/relationships/oleObject" Target="embeddings/oleObject282.bin"/><Relationship Id="rId223" Type="http://schemas.openxmlformats.org/officeDocument/2006/relationships/image" Target="media/image110.wmf"/><Relationship Id="rId430" Type="http://schemas.openxmlformats.org/officeDocument/2006/relationships/oleObject" Target="embeddings/oleObject212.bin"/><Relationship Id="rId18" Type="http://schemas.openxmlformats.org/officeDocument/2006/relationships/image" Target="media/image7.wmf"/><Relationship Id="rId265" Type="http://schemas.openxmlformats.org/officeDocument/2006/relationships/image" Target="media/image131.wmf"/><Relationship Id="rId472" Type="http://schemas.openxmlformats.org/officeDocument/2006/relationships/oleObject" Target="embeddings/oleObject233.bin"/><Relationship Id="rId528" Type="http://schemas.openxmlformats.org/officeDocument/2006/relationships/oleObject" Target="embeddings/oleObject261.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image" Target="media/image289.wmf"/><Relationship Id="rId71" Type="http://schemas.openxmlformats.org/officeDocument/2006/relationships/oleObject" Target="embeddings/oleObject33.bin"/><Relationship Id="rId234"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oleObject" Target="embeddings/oleObject135.bin"/><Relationship Id="rId441" Type="http://schemas.openxmlformats.org/officeDocument/2006/relationships/image" Target="media/image219.wmf"/><Relationship Id="rId483" Type="http://schemas.openxmlformats.org/officeDocument/2006/relationships/image" Target="media/image240.wmf"/><Relationship Id="rId539" Type="http://schemas.openxmlformats.org/officeDocument/2006/relationships/image" Target="media/image268.wmf"/><Relationship Id="rId40" Type="http://schemas.openxmlformats.org/officeDocument/2006/relationships/image" Target="media/image18.wmf"/><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image" Target="media/image149.wmf"/><Relationship Id="rId343" Type="http://schemas.openxmlformats.org/officeDocument/2006/relationships/image" Target="media/image170.wmf"/><Relationship Id="rId550" Type="http://schemas.openxmlformats.org/officeDocument/2006/relationships/oleObject" Target="embeddings/oleObject272.bin"/><Relationship Id="rId82" Type="http://schemas.openxmlformats.org/officeDocument/2006/relationships/image" Target="media/image39.wmf"/><Relationship Id="rId203" Type="http://schemas.openxmlformats.org/officeDocument/2006/relationships/image" Target="media/image100.wmf"/><Relationship Id="rId385" Type="http://schemas.openxmlformats.org/officeDocument/2006/relationships/image" Target="media/image191.wmf"/><Relationship Id="rId592" Type="http://schemas.openxmlformats.org/officeDocument/2006/relationships/oleObject" Target="embeddings/oleObject293.bin"/><Relationship Id="rId606" Type="http://schemas.openxmlformats.org/officeDocument/2006/relationships/oleObject" Target="embeddings/oleObject300.bin"/><Relationship Id="rId245" Type="http://schemas.openxmlformats.org/officeDocument/2006/relationships/image" Target="media/image121.wmf"/><Relationship Id="rId287" Type="http://schemas.openxmlformats.org/officeDocument/2006/relationships/image" Target="media/image142.w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105" Type="http://schemas.openxmlformats.org/officeDocument/2006/relationships/image" Target="media/image51.wmf"/><Relationship Id="rId147" Type="http://schemas.openxmlformats.org/officeDocument/2006/relationships/image" Target="media/image72.wmf"/><Relationship Id="rId312" Type="http://schemas.openxmlformats.org/officeDocument/2006/relationships/oleObject" Target="embeddings/oleObject153.bin"/><Relationship Id="rId354" Type="http://schemas.openxmlformats.org/officeDocument/2006/relationships/oleObject" Target="embeddings/oleObject174.bin"/><Relationship Id="rId51" Type="http://schemas.openxmlformats.org/officeDocument/2006/relationships/oleObject" Target="embeddings/oleObject23.bin"/><Relationship Id="rId93" Type="http://schemas.openxmlformats.org/officeDocument/2006/relationships/image" Target="media/image45.wmf"/><Relationship Id="rId189" Type="http://schemas.openxmlformats.org/officeDocument/2006/relationships/image" Target="media/image93.wmf"/><Relationship Id="rId396" Type="http://schemas.openxmlformats.org/officeDocument/2006/relationships/oleObject" Target="embeddings/oleObject195.bin"/><Relationship Id="rId561" Type="http://schemas.openxmlformats.org/officeDocument/2006/relationships/image" Target="media/image279.wmf"/><Relationship Id="rId214" Type="http://schemas.openxmlformats.org/officeDocument/2006/relationships/oleObject" Target="embeddings/oleObject104.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9.wmf"/><Relationship Id="rId463" Type="http://schemas.openxmlformats.org/officeDocument/2006/relationships/image" Target="media/image230.wmf"/><Relationship Id="rId519" Type="http://schemas.openxmlformats.org/officeDocument/2006/relationships/image" Target="media/image258.wmf"/><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60.wmf"/><Relationship Id="rId530" Type="http://schemas.openxmlformats.org/officeDocument/2006/relationships/oleObject" Target="embeddings/oleObject262.bin"/><Relationship Id="rId20" Type="http://schemas.openxmlformats.org/officeDocument/2006/relationships/image" Target="media/image8.wmf"/><Relationship Id="rId62" Type="http://schemas.openxmlformats.org/officeDocument/2006/relationships/image" Target="media/image29.wmf"/><Relationship Id="rId365" Type="http://schemas.openxmlformats.org/officeDocument/2006/relationships/image" Target="media/image181.wmf"/><Relationship Id="rId572" Type="http://schemas.openxmlformats.org/officeDocument/2006/relationships/oleObject" Target="embeddings/oleObject283.bin"/><Relationship Id="rId225" Type="http://schemas.openxmlformats.org/officeDocument/2006/relationships/image" Target="media/image111.wmf"/><Relationship Id="rId267" Type="http://schemas.openxmlformats.org/officeDocument/2006/relationships/image" Target="media/image132.wmf"/><Relationship Id="rId432" Type="http://schemas.openxmlformats.org/officeDocument/2006/relationships/oleObject" Target="embeddings/oleObject213.bin"/><Relationship Id="rId474" Type="http://schemas.openxmlformats.org/officeDocument/2006/relationships/oleObject" Target="embeddings/oleObject234.bin"/><Relationship Id="rId127" Type="http://schemas.openxmlformats.org/officeDocument/2006/relationships/image" Target="media/image62.wmf"/><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image" Target="media/image83.wmf"/><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9.wmf"/><Relationship Id="rId583" Type="http://schemas.openxmlformats.org/officeDocument/2006/relationships/image" Target="media/image290.wmf"/><Relationship Id="rId4" Type="http://schemas.openxmlformats.org/officeDocument/2006/relationships/settings" Target="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9.wmf"/><Relationship Id="rId443" Type="http://schemas.openxmlformats.org/officeDocument/2006/relationships/image" Target="media/image220.wmf"/><Relationship Id="rId303" Type="http://schemas.openxmlformats.org/officeDocument/2006/relationships/image" Target="media/image150.wmf"/><Relationship Id="rId485" Type="http://schemas.openxmlformats.org/officeDocument/2006/relationships/image" Target="media/image241.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2.bin"/><Relationship Id="rId552" Type="http://schemas.openxmlformats.org/officeDocument/2006/relationships/oleObject" Target="embeddings/oleObject273.bin"/><Relationship Id="rId594" Type="http://schemas.openxmlformats.org/officeDocument/2006/relationships/oleObject" Target="embeddings/oleObject294.bin"/><Relationship Id="rId608" Type="http://schemas.openxmlformats.org/officeDocument/2006/relationships/oleObject" Target="embeddings/oleObject301.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3.bin"/><Relationship Id="rId107" Type="http://schemas.openxmlformats.org/officeDocument/2006/relationships/image" Target="media/image52.wmf"/><Relationship Id="rId289" Type="http://schemas.openxmlformats.org/officeDocument/2006/relationships/image" Target="media/image143.wmf"/><Relationship Id="rId454" Type="http://schemas.openxmlformats.org/officeDocument/2006/relationships/oleObject" Target="embeddings/oleObject224.bin"/><Relationship Id="rId496" Type="http://schemas.openxmlformats.org/officeDocument/2006/relationships/oleObject" Target="embeddings/oleObject245.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3.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9.wmf"/><Relationship Id="rId563" Type="http://schemas.openxmlformats.org/officeDocument/2006/relationships/image" Target="media/image280.wmf"/><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10.wmf"/><Relationship Id="rId258" Type="http://schemas.openxmlformats.org/officeDocument/2006/relationships/oleObject" Target="embeddings/oleObject126.bin"/><Relationship Id="rId465" Type="http://schemas.openxmlformats.org/officeDocument/2006/relationships/image" Target="media/image231.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6.bin"/><Relationship Id="rId325" Type="http://schemas.openxmlformats.org/officeDocument/2006/relationships/image" Target="media/image161.wmf"/><Relationship Id="rId367" Type="http://schemas.openxmlformats.org/officeDocument/2006/relationships/image" Target="media/image182.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oleObject" Target="embeddings/oleObject214.bin"/><Relationship Id="rId476" Type="http://schemas.openxmlformats.org/officeDocument/2006/relationships/oleObject" Target="embeddings/oleObject235.bin"/><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200.wmf"/><Relationship Id="rId585" Type="http://schemas.openxmlformats.org/officeDocument/2006/relationships/image" Target="media/image291.wmf"/><Relationship Id="rId6" Type="http://schemas.openxmlformats.org/officeDocument/2006/relationships/image" Target="media/image1.wmf"/><Relationship Id="rId238" Type="http://schemas.openxmlformats.org/officeDocument/2006/relationships/oleObject" Target="embeddings/oleObject116.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oleObject" Target="embeddings/oleObject302.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512" Type="http://schemas.openxmlformats.org/officeDocument/2006/relationships/oleObject" Target="embeddings/oleObject253.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3.wmf"/><Relationship Id="rId554" Type="http://schemas.openxmlformats.org/officeDocument/2006/relationships/oleObject" Target="embeddings/oleObject274.bin"/><Relationship Id="rId596" Type="http://schemas.openxmlformats.org/officeDocument/2006/relationships/oleObject" Target="embeddings/oleObject295.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60.wmf"/><Relationship Id="rId55" Type="http://schemas.openxmlformats.org/officeDocument/2006/relationships/oleObject" Target="embeddings/oleObject25.bin"/><Relationship Id="rId97" Type="http://schemas.openxmlformats.org/officeDocument/2006/relationships/image" Target="media/image47.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81.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image" Target="media/image134.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534" Type="http://schemas.openxmlformats.org/officeDocument/2006/relationships/oleObject" Target="embeddings/oleObject264.bin"/><Relationship Id="rId576" Type="http://schemas.openxmlformats.org/officeDocument/2006/relationships/oleObject" Target="embeddings/oleObject285.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image" Target="media/image299.wmf"/><Relationship Id="rId240" Type="http://schemas.openxmlformats.org/officeDocument/2006/relationships/oleObject" Target="embeddings/oleObject117.bin"/><Relationship Id="rId478" Type="http://schemas.openxmlformats.org/officeDocument/2006/relationships/oleObject" Target="embeddings/oleObject236.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50.wmf"/><Relationship Id="rId545" Type="http://schemas.openxmlformats.org/officeDocument/2006/relationships/image" Target="media/image271.wmf"/><Relationship Id="rId587" Type="http://schemas.openxmlformats.org/officeDocument/2006/relationships/image" Target="media/image292.wmf"/><Relationship Id="rId8" Type="http://schemas.openxmlformats.org/officeDocument/2006/relationships/image" Target="media/image2.wmf"/><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oleObject" Target="embeddings/oleObject303.bin"/><Relationship Id="rId251" Type="http://schemas.openxmlformats.org/officeDocument/2006/relationships/image" Target="media/image124.wmf"/><Relationship Id="rId489" Type="http://schemas.openxmlformats.org/officeDocument/2006/relationships/image" Target="media/image243.wmf"/><Relationship Id="rId46" Type="http://schemas.openxmlformats.org/officeDocument/2006/relationships/image" Target="media/image21.wmf"/><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514" Type="http://schemas.openxmlformats.org/officeDocument/2006/relationships/oleObject" Target="embeddings/oleObject254.bin"/><Relationship Id="rId556" Type="http://schemas.openxmlformats.org/officeDocument/2006/relationships/oleObject" Target="embeddings/oleObject275.bin"/><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296.bin"/><Relationship Id="rId220" Type="http://schemas.openxmlformats.org/officeDocument/2006/relationships/oleObject" Target="embeddings/oleObject107.bin"/><Relationship Id="rId458" Type="http://schemas.openxmlformats.org/officeDocument/2006/relationships/oleObject" Target="embeddings/oleObject226.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1.wmf"/><Relationship Id="rId567" Type="http://schemas.openxmlformats.org/officeDocument/2006/relationships/image" Target="media/image282.wmf"/><Relationship Id="rId99" Type="http://schemas.openxmlformats.org/officeDocument/2006/relationships/image" Target="media/image48.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26" Type="http://schemas.openxmlformats.org/officeDocument/2006/relationships/image" Target="media/image11.wmf"/><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oleObject" Target="embeddings/oleObject237.bin"/><Relationship Id="rId536" Type="http://schemas.openxmlformats.org/officeDocument/2006/relationships/oleObject" Target="embeddings/oleObject265.bin"/><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7.bin"/><Relationship Id="rId578" Type="http://schemas.openxmlformats.org/officeDocument/2006/relationships/oleObject" Target="embeddings/oleObject286.bin"/><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image" Target="media/image300.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4.wmf"/><Relationship Id="rId505" Type="http://schemas.openxmlformats.org/officeDocument/2006/relationships/image" Target="media/image251.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2.wmf"/><Relationship Id="rId589" Type="http://schemas.openxmlformats.org/officeDocument/2006/relationships/image" Target="media/image293.wmf"/><Relationship Id="rId90" Type="http://schemas.openxmlformats.org/officeDocument/2006/relationships/image" Target="media/image43.PNG"/><Relationship Id="rId186" Type="http://schemas.openxmlformats.org/officeDocument/2006/relationships/oleObject" Target="embeddings/oleObject90.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oleObject" Target="embeddings/oleObject304.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7.bin"/><Relationship Id="rId516" Type="http://schemas.openxmlformats.org/officeDocument/2006/relationships/oleObject" Target="embeddings/oleObject255.bin"/><Relationship Id="rId48" Type="http://schemas.openxmlformats.org/officeDocument/2006/relationships/image" Target="media/image22.wmf"/><Relationship Id="rId113" Type="http://schemas.openxmlformats.org/officeDocument/2006/relationships/image" Target="media/image55.wmf"/><Relationship Id="rId320" Type="http://schemas.openxmlformats.org/officeDocument/2006/relationships/oleObject" Target="embeddings/oleObject157.bin"/><Relationship Id="rId558" Type="http://schemas.openxmlformats.org/officeDocument/2006/relationships/oleObject" Target="embeddings/oleObject276.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8.bin"/><Relationship Id="rId418" Type="http://schemas.openxmlformats.org/officeDocument/2006/relationships/oleObject" Target="embeddings/oleObject206.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4.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oleObject" Target="embeddings/oleObject59.bin"/><Relationship Id="rId527" Type="http://schemas.openxmlformats.org/officeDocument/2006/relationships/image" Target="media/image262.wmf"/><Relationship Id="rId569" Type="http://schemas.openxmlformats.org/officeDocument/2006/relationships/image" Target="media/image283.wmf"/><Relationship Id="rId70" Type="http://schemas.openxmlformats.org/officeDocument/2006/relationships/image" Target="media/image33.wmf"/><Relationship Id="rId166" Type="http://schemas.openxmlformats.org/officeDocument/2006/relationships/oleObject" Target="embeddings/oleObject80.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oleObject" Target="embeddings/oleObject287.bin"/><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oleObject" Target="embeddings/oleObject217.bin"/><Relationship Id="rId28" Type="http://schemas.openxmlformats.org/officeDocument/2006/relationships/image" Target="media/image12.wmf"/><Relationship Id="rId275" Type="http://schemas.openxmlformats.org/officeDocument/2006/relationships/image" Target="media/image136.wmf"/><Relationship Id="rId300" Type="http://schemas.openxmlformats.org/officeDocument/2006/relationships/oleObject" Target="embeddings/oleObject147.bin"/><Relationship Id="rId482" Type="http://schemas.openxmlformats.org/officeDocument/2006/relationships/oleObject" Target="embeddings/oleObject238.bin"/><Relationship Id="rId538" Type="http://schemas.openxmlformats.org/officeDocument/2006/relationships/oleObject" Target="embeddings/oleObject266.bin"/><Relationship Id="rId81" Type="http://schemas.openxmlformats.org/officeDocument/2006/relationships/oleObject" Target="embeddings/oleObject38.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image" Target="media/image294.wmf"/><Relationship Id="rId605" Type="http://schemas.openxmlformats.org/officeDocument/2006/relationships/image" Target="media/image301.wmf"/><Relationship Id="rId202" Type="http://schemas.openxmlformats.org/officeDocument/2006/relationships/oleObject" Target="embeddings/oleObject98.bin"/><Relationship Id="rId244" Type="http://schemas.openxmlformats.org/officeDocument/2006/relationships/oleObject" Target="embeddings/oleObject119.bin"/><Relationship Id="rId39" Type="http://schemas.openxmlformats.org/officeDocument/2006/relationships/oleObject" Target="embeddings/oleObject17.bin"/><Relationship Id="rId286" Type="http://schemas.openxmlformats.org/officeDocument/2006/relationships/oleObject" Target="embeddings/oleObject140.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image" Target="media/image273.wmf"/><Relationship Id="rId50" Type="http://schemas.openxmlformats.org/officeDocument/2006/relationships/image" Target="media/image23.wmf"/><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oleObject" Target="embeddings/oleObject277.bin"/><Relationship Id="rId92" Type="http://schemas.openxmlformats.org/officeDocument/2006/relationships/oleObject" Target="embeddings/oleObject43.bin"/><Relationship Id="rId213" Type="http://schemas.openxmlformats.org/officeDocument/2006/relationships/image" Target="media/image105.wmf"/><Relationship Id="rId420" Type="http://schemas.openxmlformats.org/officeDocument/2006/relationships/oleObject" Target="embeddings/oleObject207.bin"/><Relationship Id="rId616" Type="http://schemas.openxmlformats.org/officeDocument/2006/relationships/theme" Target="theme/theme1.xml"/><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oleObject" Target="embeddings/oleObject228.bin"/><Relationship Id="rId518" Type="http://schemas.openxmlformats.org/officeDocument/2006/relationships/oleObject" Target="embeddings/oleObject256.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oleObject" Target="embeddings/oleObject28.bin"/><Relationship Id="rId199" Type="http://schemas.openxmlformats.org/officeDocument/2006/relationships/image" Target="media/image98.wmf"/><Relationship Id="rId571" Type="http://schemas.openxmlformats.org/officeDocument/2006/relationships/image" Target="media/image284.wmf"/><Relationship Id="rId19" Type="http://schemas.openxmlformats.org/officeDocument/2006/relationships/oleObject" Target="embeddings/oleObject7.bin"/><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image" Target="media/image263.wmf"/><Relationship Id="rId30" Type="http://schemas.openxmlformats.org/officeDocument/2006/relationships/image" Target="media/image13.wmf"/><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5.wmf"/><Relationship Id="rId540" Type="http://schemas.openxmlformats.org/officeDocument/2006/relationships/oleObject" Target="embeddings/oleObject267.bin"/><Relationship Id="rId72" Type="http://schemas.openxmlformats.org/officeDocument/2006/relationships/image" Target="media/image34.wmf"/><Relationship Id="rId375" Type="http://schemas.openxmlformats.org/officeDocument/2006/relationships/image" Target="media/image186.wmf"/><Relationship Id="rId582" Type="http://schemas.openxmlformats.org/officeDocument/2006/relationships/oleObject" Target="embeddings/oleObject288.bin"/><Relationship Id="rId3" Type="http://schemas.openxmlformats.org/officeDocument/2006/relationships/styles" Target="style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137" Type="http://schemas.openxmlformats.org/officeDocument/2006/relationships/image" Target="media/image67.wmf"/><Relationship Id="rId302" Type="http://schemas.openxmlformats.org/officeDocument/2006/relationships/oleObject" Target="embeddings/oleObject148.bin"/><Relationship Id="rId344" Type="http://schemas.openxmlformats.org/officeDocument/2006/relationships/oleObject" Target="embeddings/oleObject169.bin"/><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image" Target="media/image88.wmf"/><Relationship Id="rId386" Type="http://schemas.openxmlformats.org/officeDocument/2006/relationships/oleObject" Target="embeddings/oleObject190.bin"/><Relationship Id="rId551" Type="http://schemas.openxmlformats.org/officeDocument/2006/relationships/image" Target="media/image274.wmf"/><Relationship Id="rId593" Type="http://schemas.openxmlformats.org/officeDocument/2006/relationships/image" Target="media/image295.wmf"/><Relationship Id="rId607" Type="http://schemas.openxmlformats.org/officeDocument/2006/relationships/image" Target="media/image302.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image" Target="media/image253.wmf"/><Relationship Id="rId106" Type="http://schemas.openxmlformats.org/officeDocument/2006/relationships/oleObject" Target="embeddings/oleObject50.bin"/><Relationship Id="rId313" Type="http://schemas.openxmlformats.org/officeDocument/2006/relationships/image" Target="media/image155.wmf"/><Relationship Id="rId495" Type="http://schemas.openxmlformats.org/officeDocument/2006/relationships/image" Target="media/image246.wmf"/><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oleObject" Target="embeddings/oleObject257.bin"/><Relationship Id="rId562" Type="http://schemas.openxmlformats.org/officeDocument/2006/relationships/oleObject" Target="embeddings/oleObject278.bin"/><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oleObject" Target="embeddings/oleObject208.bin"/><Relationship Id="rId464" Type="http://schemas.openxmlformats.org/officeDocument/2006/relationships/oleObject" Target="embeddings/oleObject229.bin"/><Relationship Id="rId299" Type="http://schemas.openxmlformats.org/officeDocument/2006/relationships/image" Target="media/image148.wmf"/><Relationship Id="rId63" Type="http://schemas.openxmlformats.org/officeDocument/2006/relationships/oleObject" Target="embeddings/oleObject29.bin"/><Relationship Id="rId159" Type="http://schemas.openxmlformats.org/officeDocument/2006/relationships/image" Target="media/image78.wmf"/><Relationship Id="rId366" Type="http://schemas.openxmlformats.org/officeDocument/2006/relationships/oleObject" Target="embeddings/oleObject180.bin"/><Relationship Id="rId573" Type="http://schemas.openxmlformats.org/officeDocument/2006/relationships/image" Target="media/image285.wmf"/><Relationship Id="rId226" Type="http://schemas.openxmlformats.org/officeDocument/2006/relationships/oleObject" Target="embeddings/oleObject110.bin"/><Relationship Id="rId433" Type="http://schemas.openxmlformats.org/officeDocument/2006/relationships/image" Target="media/image215.wmf"/><Relationship Id="rId74" Type="http://schemas.openxmlformats.org/officeDocument/2006/relationships/image" Target="media/image35.wmf"/><Relationship Id="rId377" Type="http://schemas.openxmlformats.org/officeDocument/2006/relationships/image" Target="media/image187.wmf"/><Relationship Id="rId500" Type="http://schemas.openxmlformats.org/officeDocument/2006/relationships/oleObject" Target="embeddings/oleObject247.bin"/><Relationship Id="rId584" Type="http://schemas.openxmlformats.org/officeDocument/2006/relationships/oleObject" Target="embeddings/oleObject289.bin"/><Relationship Id="rId5" Type="http://schemas.openxmlformats.org/officeDocument/2006/relationships/webSettings" Target="webSettings.xml"/><Relationship Id="rId237" Type="http://schemas.openxmlformats.org/officeDocument/2006/relationships/image" Target="media/image117.wmf"/><Relationship Id="rId444" Type="http://schemas.openxmlformats.org/officeDocument/2006/relationships/oleObject" Target="embeddings/oleObject219.bin"/><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image" Target="media/image254.wmf"/><Relationship Id="rId609" Type="http://schemas.openxmlformats.org/officeDocument/2006/relationships/image" Target="media/image303.wmf"/><Relationship Id="rId85" Type="http://schemas.openxmlformats.org/officeDocument/2006/relationships/oleObject" Target="embeddings/oleObject40.bin"/><Relationship Id="rId150" Type="http://schemas.openxmlformats.org/officeDocument/2006/relationships/oleObject" Target="embeddings/oleObject72.bin"/><Relationship Id="rId595" Type="http://schemas.openxmlformats.org/officeDocument/2006/relationships/image" Target="media/image296.wmf"/><Relationship Id="rId248" Type="http://schemas.openxmlformats.org/officeDocument/2006/relationships/oleObject" Target="embeddings/oleObject121.bin"/><Relationship Id="rId455" Type="http://schemas.openxmlformats.org/officeDocument/2006/relationships/image" Target="media/image226.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image" Target="media/image156.wmf"/><Relationship Id="rId522" Type="http://schemas.openxmlformats.org/officeDocument/2006/relationships/oleObject" Target="embeddings/oleObject258.bin"/><Relationship Id="rId96" Type="http://schemas.openxmlformats.org/officeDocument/2006/relationships/oleObject" Target="embeddings/oleObject45.bin"/><Relationship Id="rId161" Type="http://schemas.openxmlformats.org/officeDocument/2006/relationships/image" Target="media/image79.wmf"/><Relationship Id="rId399" Type="http://schemas.openxmlformats.org/officeDocument/2006/relationships/image" Target="media/image198.wmf"/><Relationship Id="rId259" Type="http://schemas.openxmlformats.org/officeDocument/2006/relationships/image" Target="media/image128.wmf"/><Relationship Id="rId466" Type="http://schemas.openxmlformats.org/officeDocument/2006/relationships/oleObject" Target="embeddings/oleObject230.bin"/><Relationship Id="rId23" Type="http://schemas.openxmlformats.org/officeDocument/2006/relationships/oleObject" Target="embeddings/oleObject9.bin"/><Relationship Id="rId119" Type="http://schemas.openxmlformats.org/officeDocument/2006/relationships/image" Target="media/image58.wmf"/><Relationship Id="rId326" Type="http://schemas.openxmlformats.org/officeDocument/2006/relationships/oleObject" Target="embeddings/oleObject160.bin"/><Relationship Id="rId533" Type="http://schemas.openxmlformats.org/officeDocument/2006/relationships/image" Target="media/image265.wmf"/><Relationship Id="rId172" Type="http://schemas.openxmlformats.org/officeDocument/2006/relationships/oleObject" Target="embeddings/oleObject83.bin"/><Relationship Id="rId477" Type="http://schemas.openxmlformats.org/officeDocument/2006/relationships/image" Target="media/image237.wmf"/><Relationship Id="rId600" Type="http://schemas.openxmlformats.org/officeDocument/2006/relationships/oleObject" Target="embeddings/oleObject297.bin"/><Relationship Id="rId337" Type="http://schemas.openxmlformats.org/officeDocument/2006/relationships/image" Target="media/image167.wmf"/><Relationship Id="rId34" Type="http://schemas.openxmlformats.org/officeDocument/2006/relationships/image" Target="media/image15.wmf"/><Relationship Id="rId544" Type="http://schemas.openxmlformats.org/officeDocument/2006/relationships/oleObject" Target="embeddings/oleObject269.bin"/><Relationship Id="rId183" Type="http://schemas.openxmlformats.org/officeDocument/2006/relationships/image" Target="media/image90.wmf"/><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image" Target="media/image304.wmf"/><Relationship Id="rId250" Type="http://schemas.openxmlformats.org/officeDocument/2006/relationships/oleObject" Target="embeddings/oleObject122.bin"/><Relationship Id="rId488" Type="http://schemas.openxmlformats.org/officeDocument/2006/relationships/oleObject" Target="embeddings/oleObject241.bin"/><Relationship Id="rId45" Type="http://schemas.openxmlformats.org/officeDocument/2006/relationships/oleObject" Target="embeddings/oleObject20.bin"/><Relationship Id="rId110" Type="http://schemas.openxmlformats.org/officeDocument/2006/relationships/oleObject" Target="embeddings/oleObject52.bin"/><Relationship Id="rId348" Type="http://schemas.openxmlformats.org/officeDocument/2006/relationships/oleObject" Target="embeddings/oleObject171.bin"/><Relationship Id="rId555" Type="http://schemas.openxmlformats.org/officeDocument/2006/relationships/image" Target="media/image276.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6.wmf"/><Relationship Id="rId261" Type="http://schemas.openxmlformats.org/officeDocument/2006/relationships/image" Target="media/image129.wmf"/><Relationship Id="rId499" Type="http://schemas.openxmlformats.org/officeDocument/2006/relationships/image" Target="media/image248.wmf"/><Relationship Id="rId56" Type="http://schemas.openxmlformats.org/officeDocument/2006/relationships/image" Target="media/image26.wmf"/><Relationship Id="rId359" Type="http://schemas.openxmlformats.org/officeDocument/2006/relationships/image" Target="media/image178.wmf"/><Relationship Id="rId566" Type="http://schemas.openxmlformats.org/officeDocument/2006/relationships/oleObject" Target="embeddings/oleObject280.bin"/><Relationship Id="rId121" Type="http://schemas.openxmlformats.org/officeDocument/2006/relationships/image" Target="media/image59.wmf"/><Relationship Id="rId219" Type="http://schemas.openxmlformats.org/officeDocument/2006/relationships/image" Target="media/image108.wmf"/><Relationship Id="rId426" Type="http://schemas.openxmlformats.org/officeDocument/2006/relationships/oleObject" Target="embeddings/oleObject2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2274</Words>
  <Characters>12965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Võ Anh Dũng</cp:lastModifiedBy>
  <cp:revision>3</cp:revision>
  <dcterms:created xsi:type="dcterms:W3CDTF">2013-12-23T23:15:00Z</dcterms:created>
  <dcterms:modified xsi:type="dcterms:W3CDTF">2025-02-23T07:53:00Z</dcterms:modified>
  <cp:category/>
</cp:coreProperties>
</file>